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spacing w:before="4" w:after="1"/>
        <w:rPr>
          <w:rFonts w:ascii="Times New Roman"/>
          <w:sz w:val="12"/>
        </w:rPr>
      </w:pPr>
    </w:p>
    <w:p>
      <w:pPr>
        <w:pStyle w:val="3"/>
        <w:ind w:left="36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971550" cy="95694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702" cy="957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rPr>
          <w:rFonts w:ascii="Times New Roman"/>
          <w:sz w:val="18"/>
        </w:rPr>
      </w:pPr>
    </w:p>
    <w:p>
      <w:pPr>
        <w:pStyle w:val="3"/>
        <w:rPr>
          <w:rFonts w:ascii="Times New Roman"/>
          <w:sz w:val="18"/>
        </w:rPr>
      </w:pPr>
    </w:p>
    <w:p>
      <w:pPr>
        <w:pStyle w:val="2"/>
        <w:spacing w:before="140"/>
        <w:rPr>
          <w:rFonts w:hint="eastAsia" w:eastAsia="宋体"/>
          <w:lang w:eastAsia="zh-CN"/>
        </w:rPr>
      </w:pPr>
      <w:r>
        <w:pict>
          <v:group id="_x0000_s1026" o:spid="_x0000_s1026" o:spt="203" style="position:absolute;left:0pt;margin-left:441.5pt;margin-top:52.65pt;height:16pt;width:16pt;mso-position-horizontal-relative:page;z-index:-18432;mso-width-relative:page;mso-height-relative:page;" coordorigin="8830,1053" coordsize="320,320">
            <o:lock v:ext="edit"/>
            <v:line id="_x0000_s1027" o:spid="_x0000_s1027" o:spt="20" style="position:absolute;left:8850;top:108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28" o:spid="_x0000_s1028" o:spt="20" style="position:absolute;left:9110;top:108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29" o:spid="_x0000_s1029" o:spt="20" style="position:absolute;left:8846;top:1087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30" o:spid="_x0000_s1030" o:spt="20" style="position:absolute;left:8846;top:1333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31" o:spid="_x0000_s1031" o:spt="20" style="position:absolute;left:9110;top:108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32" o:spid="_x0000_s1032" o:spt="20" style="position:absolute;left:8850;top:108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33" o:spid="_x0000_s1033" o:spt="20" style="position:absolute;left:8846;top:1333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34" o:spid="_x0000_s1034" o:spt="20" style="position:absolute;left:8846;top:1087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shape id="_x0000_s1035" o:spid="_x0000_s1035" o:spt="75" type="#_x0000_t75" style="position:absolute;left:8830;top:1053;height:320;width:32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</v:group>
        </w:pict>
      </w:r>
      <w:r>
        <w:pict>
          <v:group id="_x0000_s1036" o:spid="_x0000_s1036" o:spt="203" style="position:absolute;left:0pt;margin-left:557.35pt;margin-top:52.65pt;height:16pt;width:16pt;mso-position-horizontal-relative:page;z-index:-18432;mso-width-relative:page;mso-height-relative:page;" coordorigin="11147,1053" coordsize="320,320">
            <o:lock v:ext="edit"/>
            <v:line id="_x0000_s1037" o:spid="_x0000_s1037" o:spt="20" style="position:absolute;left:11179;top:108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38" o:spid="_x0000_s1038" o:spt="20" style="position:absolute;left:11441;top:108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39" o:spid="_x0000_s1039" o:spt="20" style="position:absolute;left:11176;top:1087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40" o:spid="_x0000_s1040" o:spt="20" style="position:absolute;left:11176;top:1333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41" o:spid="_x0000_s1041" o:spt="20" style="position:absolute;left:11441;top:108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42" o:spid="_x0000_s1042" o:spt="20" style="position:absolute;left:11179;top:108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43" o:spid="_x0000_s1043" o:spt="20" style="position:absolute;left:11176;top:1333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44" o:spid="_x0000_s1044" o:spt="20" style="position:absolute;left:11176;top:1087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shape id="_x0000_s1045" o:spid="_x0000_s1045" o:spt="75" type="#_x0000_t75" style="position:absolute;left:11147;top:1053;height:320;width:320;" filled="f" stroked="f" coordsize="21600,21600">
              <v:path/>
              <v:fill on="f" focussize="0,0"/>
              <v:stroke on="f"/>
              <v:imagedata r:id="rId7" o:title=""/>
              <o:lock v:ext="edit" aspectratio="t"/>
            </v:shape>
          </v:group>
        </w:pict>
      </w:r>
      <w:r>
        <w:t>♦</w:t>
      </w:r>
      <w:r>
        <w:rPr>
          <w:spacing w:val="-29"/>
        </w:rPr>
        <w:t xml:space="preserve"> </w:t>
      </w:r>
      <w:r>
        <w:t>인적사항</w:t>
      </w:r>
      <w:r>
        <w:rPr>
          <w:spacing w:val="-30"/>
        </w:rPr>
        <w:t xml:space="preserve"> </w:t>
      </w:r>
      <w:r>
        <w:rPr>
          <w:rFonts w:hint="eastAsia" w:eastAsia="宋体"/>
          <w:spacing w:val="-30"/>
          <w:lang w:eastAsia="zh-CN"/>
        </w:rPr>
        <w:t>（</w:t>
      </w:r>
      <w:r>
        <w:rPr>
          <w:rFonts w:hint="eastAsia" w:eastAsia="宋体"/>
          <w:lang w:eastAsia="zh-CN"/>
        </w:rPr>
        <w:t>个人信息）</w:t>
      </w:r>
    </w:p>
    <w:p>
      <w:pPr>
        <w:pStyle w:val="3"/>
        <w:rPr>
          <w:sz w:val="44"/>
        </w:rPr>
      </w:pPr>
      <w:r>
        <w:br w:type="column"/>
      </w:r>
    </w:p>
    <w:p>
      <w:pPr>
        <w:pStyle w:val="3"/>
        <w:rPr>
          <w:sz w:val="33"/>
        </w:rPr>
      </w:pPr>
    </w:p>
    <w:p>
      <w:pPr>
        <w:spacing w:before="1"/>
        <w:ind w:left="19" w:right="3067" w:firstLine="0"/>
        <w:jc w:val="center"/>
        <w:rPr>
          <w:sz w:val="44"/>
        </w:rPr>
      </w:pPr>
      <w:r>
        <w:rPr>
          <w:sz w:val="44"/>
        </w:rPr>
        <w:t>한국어교육원</w:t>
      </w:r>
      <w:r>
        <w:rPr>
          <w:spacing w:val="-64"/>
          <w:sz w:val="44"/>
        </w:rPr>
        <w:t xml:space="preserve"> </w:t>
      </w:r>
      <w:r>
        <w:rPr>
          <w:sz w:val="44"/>
        </w:rPr>
        <w:t>입학지원서</w:t>
      </w:r>
    </w:p>
    <w:p>
      <w:pPr>
        <w:spacing w:before="216"/>
        <w:ind w:left="19" w:right="3067" w:firstLine="0"/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pict>
          <v:group id="_x0000_s1046" o:spid="_x0000_s1046" o:spt="203" style="position:absolute;left:0pt;margin-left:472.55pt;margin-top:-63.5pt;height:129.25pt;width:106.5pt;mso-position-horizontal-relative:page;z-index:2048;mso-width-relative:page;mso-height-relative:page;" coordorigin="9451,-1271" coordsize="2130,2585">
            <o:lock v:ext="edit"/>
            <v:line id="_x0000_s1047" o:spid="_x0000_s1047" o:spt="20" style="position:absolute;left:9455;top:-1268;height:2579;width:0;" stroked="t" coordsize="21600,21600">
              <v:path arrowok="t"/>
              <v:fill focussize="0,0"/>
              <v:stroke weight="0.36pt" color="#0A0000"/>
              <v:imagedata o:title=""/>
              <o:lock v:ext="edit"/>
            </v:line>
            <v:line id="_x0000_s1048" o:spid="_x0000_s1048" o:spt="20" style="position:absolute;left:11578;top:-1268;height:2579;width:0;" stroked="t" coordsize="21600,21600">
              <v:path arrowok="t"/>
              <v:fill focussize="0,0"/>
              <v:stroke weight="0.3pt" color="#000000"/>
              <v:imagedata o:title=""/>
              <o:lock v:ext="edit"/>
            </v:line>
            <v:line id="_x0000_s1049" o:spid="_x0000_s1049" o:spt="20" style="position:absolute;left:9451;top:-1268;height:0;width:2130;" stroked="t" coordsize="21600,21600">
              <v:path arrowok="t"/>
              <v:fill focussize="0,0"/>
              <v:stroke weight="0.3pt" color="#000000"/>
              <v:imagedata o:title=""/>
              <o:lock v:ext="edit"/>
            </v:line>
            <v:line id="_x0000_s1050" o:spid="_x0000_s1050" o:spt="20" style="position:absolute;left:9451;top:1311;height:0;width:2130;" stroked="t" coordsize="21600,21600">
              <v:path arrowok="t"/>
              <v:fill focussize="0,0"/>
              <v:stroke weight="0.3pt" color="#000000"/>
              <v:imagedata o:title=""/>
              <o:lock v:ext="edit"/>
            </v:line>
            <v:line id="_x0000_s1051" o:spid="_x0000_s1051" o:spt="20" style="position:absolute;left:11578;top:-1268;height:2579;width:0;" stroked="t" coordsize="21600,21600">
              <v:path arrowok="t"/>
              <v:fill focussize="0,0"/>
              <v:stroke weight="0.3pt" color="#000000"/>
              <v:imagedata o:title=""/>
              <o:lock v:ext="edit"/>
            </v:line>
            <v:line id="_x0000_s1052" o:spid="_x0000_s1052" o:spt="20" style="position:absolute;left:9451;top:-1268;height:0;width:2130;" stroked="t" coordsize="21600,21600">
              <v:path arrowok="t"/>
              <v:fill focussize="0,0"/>
              <v:stroke weight="0.3pt" color="#000000"/>
              <v:imagedata o:title=""/>
              <o:lock v:ext="edit"/>
            </v:line>
            <v:shape id="_x0000_s1053" o:spid="_x0000_s1053" o:spt="202" type="#_x0000_t202" style="position:absolute;left:9458;top:-1265;height:2573;width:2117;" filled="f" stroked="f" coordsize="21600,21600">
              <v:path/>
              <v:fill on="f" focussize="0,0"/>
              <v:stroke on="f"/>
              <v:imagedata o:title=""/>
              <o:lock v:ext="edit"/>
              <v:textbox inset="0mm,0mm,0mm,0mm">
                <w:txbxContent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0" w:line="240" w:lineRule="auto"/>
                      <w:rPr>
                        <w:sz w:val="16"/>
                      </w:rPr>
                    </w:pPr>
                  </w:p>
                  <w:p>
                    <w:pPr>
                      <w:spacing w:before="113"/>
                      <w:ind w:left="909" w:right="0" w:firstLine="0"/>
                      <w:jc w:val="lef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사진</w:t>
                    </w:r>
                  </w:p>
                  <w:p>
                    <w:pPr>
                      <w:spacing w:before="30" w:line="273" w:lineRule="auto"/>
                      <w:ind w:left="654" w:right="599" w:firstLine="307" w:firstLineChars="192"/>
                      <w:jc w:val="left"/>
                      <w:rPr>
                        <w:sz w:val="16"/>
                      </w:rPr>
                    </w:pPr>
                    <w:r>
                      <w:rPr>
                        <w:rFonts w:hint="eastAsia" w:eastAsia="宋体"/>
                        <w:sz w:val="16"/>
                        <w:lang w:eastAsia="zh-CN"/>
                      </w:rPr>
                      <w:t>照片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w w:val="95"/>
                        <w:sz w:val="16"/>
                      </w:rPr>
                      <w:t>(3.5×4.5㎝)</w:t>
                    </w:r>
                  </w:p>
                </w:txbxContent>
              </v:textbox>
            </v:shape>
          </v:group>
        </w:pict>
      </w:r>
      <w:r>
        <w:rPr>
          <w:rFonts w:hint="eastAsia" w:ascii="宋体" w:hAnsi="宋体" w:eastAsia="宋体" w:cs="宋体"/>
          <w:sz w:val="30"/>
          <w:szCs w:val="30"/>
        </w:rPr>
        <w:t>韩国语教育院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申请书</w:t>
      </w:r>
    </w:p>
    <w:p>
      <w:pPr>
        <w:spacing w:after="0"/>
        <w:jc w:val="both"/>
        <w:rPr>
          <w:rFonts w:ascii="Microsoft Sans Serif"/>
          <w:sz w:val="24"/>
        </w:rPr>
        <w:sectPr>
          <w:headerReference r:id="rId3" w:type="default"/>
          <w:footerReference r:id="rId4" w:type="default"/>
          <w:type w:val="continuous"/>
          <w:pgSz w:w="11910" w:h="16840"/>
          <w:pgMar w:top="640" w:right="200" w:bottom="720" w:left="300" w:header="368" w:footer="522" w:gutter="0"/>
          <w:pgNumType w:start="1"/>
          <w:cols w:equalWidth="0" w:num="2">
            <w:col w:w="2793" w:space="71"/>
            <w:col w:w="8546"/>
          </w:cols>
        </w:sectPr>
      </w:pPr>
    </w:p>
    <w:p>
      <w:pPr>
        <w:pStyle w:val="3"/>
        <w:rPr>
          <w:rFonts w:ascii="Microsoft Sans Serif"/>
          <w:sz w:val="4"/>
        </w:rPr>
      </w:pPr>
    </w:p>
    <w:tbl>
      <w:tblPr>
        <w:tblStyle w:val="5"/>
        <w:tblW w:w="11147" w:type="dxa"/>
        <w:tblInd w:w="14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3"/>
        <w:gridCol w:w="1365"/>
        <w:gridCol w:w="3092"/>
        <w:gridCol w:w="1384"/>
        <w:gridCol w:w="2092"/>
        <w:gridCol w:w="472"/>
        <w:gridCol w:w="740"/>
        <w:gridCol w:w="159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403" w:type="dxa"/>
            <w:vMerge w:val="restart"/>
            <w:tcBorders>
              <w:right w:val="single" w:color="000000" w:sz="4" w:space="0"/>
            </w:tcBorders>
            <w:shd w:val="clear" w:color="auto" w:fill="F2F2F2"/>
          </w:tcPr>
          <w:p>
            <w:pPr>
              <w:pStyle w:val="8"/>
              <w:rPr>
                <w:rFonts w:ascii="Microsoft Sans Serif"/>
                <w:sz w:val="16"/>
              </w:rPr>
            </w:pPr>
          </w:p>
          <w:p>
            <w:pPr>
              <w:pStyle w:val="8"/>
              <w:rPr>
                <w:rFonts w:ascii="Microsoft Sans Serif"/>
                <w:sz w:val="16"/>
              </w:rPr>
            </w:pPr>
          </w:p>
          <w:p>
            <w:pPr>
              <w:pStyle w:val="8"/>
              <w:rPr>
                <w:rFonts w:ascii="Microsoft Sans Serif"/>
                <w:sz w:val="16"/>
              </w:rPr>
            </w:pPr>
          </w:p>
          <w:p>
            <w:pPr>
              <w:pStyle w:val="8"/>
              <w:spacing w:before="3"/>
              <w:rPr>
                <w:rFonts w:ascii="Microsoft Sans Serif"/>
                <w:sz w:val="19"/>
              </w:rPr>
            </w:pPr>
          </w:p>
          <w:p>
            <w:pPr>
              <w:pStyle w:val="8"/>
              <w:spacing w:before="1"/>
              <w:ind w:left="50"/>
              <w:rPr>
                <w:sz w:val="16"/>
              </w:rPr>
            </w:pPr>
            <w:r>
              <w:rPr>
                <w:w w:val="95"/>
                <w:sz w:val="16"/>
              </w:rPr>
              <w:t>여권</w:t>
            </w:r>
          </w:p>
          <w:p>
            <w:pPr>
              <w:pStyle w:val="8"/>
              <w:spacing w:before="27" w:line="273" w:lineRule="auto"/>
              <w:ind w:left="151" w:right="137" w:firstLine="3"/>
              <w:jc w:val="both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护照</w:t>
            </w:r>
          </w:p>
        </w:tc>
        <w:tc>
          <w:tcPr>
            <w:tcW w:w="1365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8"/>
              <w:spacing w:before="11"/>
              <w:rPr>
                <w:rFonts w:ascii="Microsoft Sans Serif"/>
                <w:sz w:val="23"/>
              </w:rPr>
            </w:pPr>
          </w:p>
          <w:p>
            <w:pPr>
              <w:pStyle w:val="8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성명</w:t>
            </w:r>
          </w:p>
          <w:p>
            <w:pPr>
              <w:pStyle w:val="8"/>
              <w:spacing w:before="31"/>
              <w:ind w:left="23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姓名</w:t>
            </w:r>
          </w:p>
        </w:tc>
        <w:tc>
          <w:tcPr>
            <w:tcW w:w="3092" w:type="dxa"/>
            <w:vMerge w:val="restart"/>
            <w:tcBorders>
              <w:left w:val="single" w:color="000000" w:sz="4" w:space="0"/>
              <w:bottom w:val="single" w:color="000000" w:sz="4" w:space="0"/>
            </w:tcBorders>
            <w:shd w:val="clear" w:color="auto" w:fill="F2F2F2"/>
          </w:tcPr>
          <w:p>
            <w:pPr>
              <w:pStyle w:val="8"/>
              <w:rPr>
                <w:rFonts w:ascii="Microsoft Sans Serif"/>
                <w:sz w:val="16"/>
              </w:rPr>
            </w:pPr>
          </w:p>
          <w:p>
            <w:pPr>
              <w:pStyle w:val="8"/>
              <w:rPr>
                <w:rFonts w:ascii="Microsoft Sans Serif"/>
                <w:sz w:val="16"/>
              </w:rPr>
            </w:pPr>
          </w:p>
          <w:p>
            <w:pPr>
              <w:pStyle w:val="8"/>
              <w:rPr>
                <w:rFonts w:ascii="Microsoft Sans Serif"/>
                <w:sz w:val="16"/>
              </w:rPr>
            </w:pPr>
          </w:p>
          <w:p>
            <w:pPr>
              <w:pStyle w:val="8"/>
              <w:spacing w:before="9"/>
              <w:rPr>
                <w:rFonts w:ascii="Microsoft Sans Serif"/>
                <w:sz w:val="19"/>
              </w:rPr>
            </w:pPr>
          </w:p>
          <w:p>
            <w:pPr>
              <w:pStyle w:val="8"/>
              <w:spacing w:before="1"/>
              <w:jc w:val="center"/>
              <w:rPr>
                <w:sz w:val="16"/>
              </w:rPr>
            </w:pPr>
            <w:r>
              <w:rPr>
                <w:sz w:val="16"/>
              </w:rPr>
              <w:t>(</w:t>
            </w:r>
            <w:r>
              <w:rPr>
                <w:rFonts w:hint="eastAsia" w:eastAsia="宋体"/>
                <w:sz w:val="16"/>
                <w:lang w:eastAsia="zh-CN"/>
              </w:rPr>
              <w:t>请填写护照上名字</w:t>
            </w:r>
            <w:r>
              <w:rPr>
                <w:sz w:val="16"/>
              </w:rPr>
              <w:t>)</w:t>
            </w:r>
          </w:p>
        </w:tc>
        <w:tc>
          <w:tcPr>
            <w:tcW w:w="138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ind w:left="116" w:right="102"/>
              <w:jc w:val="center"/>
              <w:rPr>
                <w:sz w:val="16"/>
              </w:rPr>
            </w:pPr>
            <w:r>
              <w:rPr>
                <w:sz w:val="16"/>
              </w:rPr>
              <w:t>생년월일</w:t>
            </w:r>
          </w:p>
          <w:p>
            <w:pPr>
              <w:pStyle w:val="8"/>
              <w:spacing w:before="31"/>
              <w:ind w:left="115" w:right="10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出生日期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ind w:left="38" w:right="8"/>
              <w:jc w:val="center"/>
              <w:rPr>
                <w:sz w:val="16"/>
              </w:rPr>
            </w:pPr>
            <w:r>
              <w:rPr>
                <w:sz w:val="16"/>
              </w:rPr>
              <w:t>나이</w:t>
            </w:r>
          </w:p>
          <w:p>
            <w:pPr>
              <w:pStyle w:val="8"/>
              <w:spacing w:before="31"/>
              <w:ind w:left="38" w:right="8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年龄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403" w:type="dxa"/>
            <w:vMerge w:val="continue"/>
            <w:tcBorders>
              <w:top w:val="nil"/>
              <w:right w:val="single" w:color="000000" w:sz="4" w:space="0"/>
            </w:tcBorders>
            <w:shd w:val="clear" w:color="auto" w:fill="F2F2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9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  <w:shd w:val="clear" w:color="auto" w:fill="F2F2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8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ind w:left="117" w:right="102"/>
              <w:jc w:val="center"/>
              <w:rPr>
                <w:sz w:val="16"/>
              </w:rPr>
            </w:pPr>
            <w:r>
              <w:rPr>
                <w:sz w:val="16"/>
              </w:rPr>
              <w:t>신청학기</w:t>
            </w:r>
          </w:p>
          <w:p>
            <w:pPr>
              <w:pStyle w:val="8"/>
              <w:spacing w:before="30"/>
              <w:ind w:left="116" w:right="10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申请学期</w:t>
            </w:r>
          </w:p>
        </w:tc>
        <w:tc>
          <w:tcPr>
            <w:tcW w:w="25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tabs>
                <w:tab w:val="left" w:pos="2258"/>
              </w:tabs>
              <w:spacing w:before="132"/>
              <w:ind w:left="363"/>
              <w:rPr>
                <w:rFonts w:hint="eastAsia" w:ascii="MS PGothic" w:hAnsi="MS PGothic" w:eastAsia="MS PGothic"/>
                <w:sz w:val="16"/>
              </w:rPr>
            </w:pPr>
            <w:r>
              <w:rPr>
                <w:position w:val="1"/>
                <w:sz w:val="16"/>
              </w:rPr>
              <w:t>3학기</w:t>
            </w:r>
            <w:r>
              <w:rPr>
                <w:spacing w:val="-13"/>
                <w:position w:val="1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(3</w:t>
            </w:r>
            <w:r>
              <w:rPr>
                <w:spacing w:val="-24"/>
                <w:position w:val="1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Semesters)</w:t>
            </w:r>
            <w:r>
              <w:rPr>
                <w:position w:val="1"/>
                <w:sz w:val="16"/>
              </w:rPr>
              <w:tab/>
            </w:r>
            <w:r>
              <w:rPr>
                <w:rFonts w:hint="eastAsia" w:ascii="MS PGothic" w:hAnsi="MS PGothic" w:eastAsia="MS PGothic"/>
                <w:sz w:val="16"/>
              </w:rPr>
              <w:t>✔</w:t>
            </w:r>
          </w:p>
        </w:tc>
        <w:tc>
          <w:tcPr>
            <w:tcW w:w="23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9"/>
              <w:ind w:left="221"/>
              <w:rPr>
                <w:sz w:val="16"/>
              </w:rPr>
            </w:pPr>
            <w:r>
              <w:rPr>
                <w:sz w:val="16"/>
              </w:rPr>
              <w:t>4학기 (4 Semesters)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403" w:type="dxa"/>
            <w:vMerge w:val="continue"/>
            <w:tcBorders>
              <w:top w:val="nil"/>
              <w:right w:val="single" w:color="000000" w:sz="4" w:space="0"/>
            </w:tcBorders>
            <w:shd w:val="clear" w:color="auto" w:fill="F2F2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8"/>
              <w:spacing w:before="11"/>
              <w:ind w:left="23"/>
              <w:jc w:val="center"/>
              <w:rPr>
                <w:sz w:val="16"/>
              </w:rPr>
            </w:pPr>
            <w:r>
              <w:rPr>
                <w:sz w:val="16"/>
              </w:rPr>
              <w:t>번호</w:t>
            </w:r>
          </w:p>
          <w:p>
            <w:pPr>
              <w:pStyle w:val="8"/>
              <w:spacing w:before="31"/>
              <w:ind w:left="2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护照号码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2F2F2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38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ind w:left="115" w:right="102"/>
              <w:jc w:val="center"/>
              <w:rPr>
                <w:sz w:val="16"/>
              </w:rPr>
            </w:pPr>
            <w:r>
              <w:rPr>
                <w:sz w:val="16"/>
              </w:rPr>
              <w:t>성별</w:t>
            </w:r>
          </w:p>
          <w:p>
            <w:pPr>
              <w:pStyle w:val="8"/>
              <w:spacing w:before="31"/>
              <w:ind w:left="115" w:right="10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性别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ind w:left="38" w:right="8"/>
              <w:jc w:val="center"/>
              <w:rPr>
                <w:sz w:val="16"/>
              </w:rPr>
            </w:pPr>
            <w:r>
              <w:rPr>
                <w:sz w:val="16"/>
              </w:rPr>
              <w:t>국적</w:t>
            </w:r>
          </w:p>
          <w:p>
            <w:pPr>
              <w:pStyle w:val="8"/>
              <w:spacing w:before="31"/>
              <w:ind w:left="38" w:right="8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国籍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03" w:type="dxa"/>
            <w:vMerge w:val="continue"/>
            <w:tcBorders>
              <w:top w:val="nil"/>
              <w:right w:val="single" w:color="000000" w:sz="4" w:space="0"/>
            </w:tcBorders>
            <w:shd w:val="clear" w:color="auto" w:fill="F2F2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8"/>
              <w:spacing w:before="1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발급국가</w:t>
            </w:r>
          </w:p>
          <w:p>
            <w:pPr>
              <w:pStyle w:val="8"/>
              <w:spacing w:before="30"/>
              <w:ind w:left="17"/>
              <w:jc w:val="center"/>
              <w:rPr>
                <w:sz w:val="16"/>
              </w:rPr>
            </w:pPr>
            <w:r>
              <w:rPr>
                <w:rFonts w:hint="eastAsia" w:ascii="宋体" w:hAnsi="宋体" w:eastAsia="宋体" w:cs="宋体"/>
                <w:sz w:val="16"/>
              </w:rPr>
              <w:t>签发国家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2F2F2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384" w:type="dxa"/>
            <w:tcBorders>
              <w:top w:val="single" w:color="000000" w:sz="4" w:space="0"/>
              <w:bottom w:val="single" w:color="0A0000" w:sz="4" w:space="0"/>
              <w:right w:val="single" w:color="000000" w:sz="4" w:space="0"/>
            </w:tcBorders>
          </w:tcPr>
          <w:p>
            <w:pPr>
              <w:pStyle w:val="8"/>
              <w:spacing w:before="26"/>
              <w:ind w:left="173"/>
              <w:rPr>
                <w:sz w:val="16"/>
              </w:rPr>
            </w:pPr>
            <w:r>
              <w:rPr>
                <w:sz w:val="16"/>
              </w:rPr>
              <w:t>국가신분증번호</w:t>
            </w:r>
          </w:p>
          <w:p>
            <w:pPr>
              <w:pStyle w:val="8"/>
              <w:spacing w:before="30"/>
              <w:ind w:left="104"/>
              <w:jc w:val="center"/>
              <w:rPr>
                <w:rFonts w:hint="eastAsia" w:eastAsia="宋体"/>
                <w:sz w:val="14"/>
                <w:lang w:eastAsia="zh-CN"/>
              </w:rPr>
            </w:pPr>
            <w:r>
              <w:rPr>
                <w:rFonts w:hint="eastAsia" w:eastAsia="宋体"/>
                <w:sz w:val="15"/>
                <w:szCs w:val="24"/>
                <w:lang w:eastAsia="zh-CN"/>
              </w:rPr>
              <w:t>身份证号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A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212" w:type="dxa"/>
            <w:gridSpan w:val="2"/>
            <w:tcBorders>
              <w:top w:val="single" w:color="000000" w:sz="4" w:space="0"/>
              <w:left w:val="single" w:color="0A0000" w:sz="4" w:space="0"/>
              <w:bottom w:val="single" w:color="000000" w:sz="4" w:space="0"/>
              <w:right w:val="single" w:color="0A0000" w:sz="4" w:space="0"/>
            </w:tcBorders>
          </w:tcPr>
          <w:p>
            <w:pPr>
              <w:pStyle w:val="8"/>
              <w:spacing w:before="12"/>
              <w:ind w:left="37" w:right="9"/>
              <w:jc w:val="center"/>
              <w:rPr>
                <w:sz w:val="16"/>
              </w:rPr>
            </w:pPr>
            <w:r>
              <w:rPr>
                <w:sz w:val="16"/>
              </w:rPr>
              <w:t>출생국가</w:t>
            </w:r>
          </w:p>
          <w:p>
            <w:pPr>
              <w:pStyle w:val="8"/>
              <w:spacing w:before="30"/>
              <w:ind w:left="38" w:right="9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出生国家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A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403" w:type="dxa"/>
            <w:vMerge w:val="continue"/>
            <w:tcBorders>
              <w:top w:val="nil"/>
              <w:right w:val="single" w:color="000000" w:sz="4" w:space="0"/>
            </w:tcBorders>
            <w:shd w:val="clear" w:color="auto" w:fill="F2F2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8"/>
              <w:spacing w:before="11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발급장소</w:t>
            </w:r>
          </w:p>
          <w:p>
            <w:pPr>
              <w:pStyle w:val="8"/>
              <w:spacing w:before="30"/>
              <w:ind w:left="20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/>
                <w:sz w:val="16"/>
              </w:rPr>
              <w:t>签发</w:t>
            </w:r>
            <w:r>
              <w:rPr>
                <w:rFonts w:hint="eastAsia" w:eastAsia="宋体"/>
                <w:sz w:val="16"/>
                <w:lang w:eastAsia="zh-CN"/>
              </w:rPr>
              <w:t>场所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2F2F2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384" w:type="dxa"/>
            <w:tcBorders>
              <w:top w:val="single" w:color="0A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ind w:left="394"/>
              <w:rPr>
                <w:sz w:val="16"/>
              </w:rPr>
            </w:pPr>
            <w:r>
              <w:rPr>
                <w:sz w:val="16"/>
              </w:rPr>
              <w:t>일반전화</w:t>
            </w:r>
          </w:p>
          <w:p>
            <w:pPr>
              <w:pStyle w:val="8"/>
              <w:spacing w:before="30"/>
              <w:ind w:left="465" w:firstLine="160" w:firstLineChars="100"/>
              <w:jc w:val="left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电话</w:t>
            </w:r>
          </w:p>
        </w:tc>
        <w:tc>
          <w:tcPr>
            <w:tcW w:w="2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2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ind w:left="321"/>
              <w:rPr>
                <w:sz w:val="16"/>
              </w:rPr>
            </w:pPr>
            <w:r>
              <w:rPr>
                <w:sz w:val="16"/>
              </w:rPr>
              <w:t>휴대전화</w:t>
            </w:r>
          </w:p>
          <w:p>
            <w:pPr>
              <w:pStyle w:val="8"/>
              <w:spacing w:before="30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手机号码</w:t>
            </w:r>
          </w:p>
        </w:tc>
        <w:tc>
          <w:tcPr>
            <w:tcW w:w="15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403" w:type="dxa"/>
            <w:vMerge w:val="continue"/>
            <w:tcBorders>
              <w:top w:val="nil"/>
              <w:right w:val="single" w:color="000000" w:sz="4" w:space="0"/>
            </w:tcBorders>
            <w:shd w:val="clear" w:color="auto" w:fill="F2F2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8"/>
              <w:spacing w:before="11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만료일자</w:t>
            </w:r>
          </w:p>
          <w:p>
            <w:pPr>
              <w:pStyle w:val="8"/>
              <w:spacing w:before="31"/>
              <w:ind w:left="22"/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>截止日期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F2F2F2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38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1"/>
              <w:ind w:left="115" w:right="102"/>
              <w:jc w:val="center"/>
              <w:rPr>
                <w:sz w:val="16"/>
              </w:rPr>
            </w:pPr>
            <w:r>
              <w:rPr>
                <w:sz w:val="16"/>
              </w:rPr>
              <w:t>현 거주지</w:t>
            </w:r>
          </w:p>
          <w:p>
            <w:pPr>
              <w:pStyle w:val="8"/>
              <w:spacing w:before="31"/>
              <w:ind w:left="117" w:right="10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家庭地址</w:t>
            </w:r>
          </w:p>
        </w:tc>
        <w:tc>
          <w:tcPr>
            <w:tcW w:w="49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atLeast"/>
        </w:trPr>
        <w:tc>
          <w:tcPr>
            <w:tcW w:w="403" w:type="dxa"/>
            <w:vMerge w:val="continue"/>
            <w:tcBorders>
              <w:top w:val="nil"/>
              <w:right w:val="single" w:color="000000" w:sz="4" w:space="0"/>
            </w:tcBorders>
            <w:shd w:val="clear" w:color="auto" w:fill="F2F2F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2F2F2"/>
          </w:tcPr>
          <w:p>
            <w:pPr>
              <w:pStyle w:val="8"/>
              <w:spacing w:before="12"/>
              <w:ind w:left="21"/>
              <w:jc w:val="center"/>
              <w:rPr>
                <w:sz w:val="16"/>
              </w:rPr>
            </w:pPr>
            <w:r>
              <w:rPr>
                <w:sz w:val="16"/>
              </w:rPr>
              <w:t>발급일자</w:t>
            </w:r>
          </w:p>
          <w:p>
            <w:pPr>
              <w:pStyle w:val="8"/>
              <w:spacing w:before="30"/>
              <w:ind w:left="21"/>
              <w:jc w:val="center"/>
              <w:rPr>
                <w:sz w:val="16"/>
              </w:rPr>
            </w:pPr>
            <w:r>
              <w:rPr>
                <w:rFonts w:hint="eastAsia" w:eastAsia="宋体"/>
                <w:sz w:val="16"/>
                <w:lang w:eastAsia="zh-CN"/>
              </w:rPr>
              <w:t>签发</w:t>
            </w:r>
            <w:r>
              <w:rPr>
                <w:rFonts w:hint="eastAsia"/>
                <w:sz w:val="16"/>
              </w:rPr>
              <w:t>日期</w:t>
            </w:r>
          </w:p>
        </w:tc>
        <w:tc>
          <w:tcPr>
            <w:tcW w:w="3092" w:type="dxa"/>
            <w:tcBorders>
              <w:top w:val="single" w:color="000000" w:sz="4" w:space="0"/>
              <w:left w:val="single" w:color="000000" w:sz="4" w:space="0"/>
            </w:tcBorders>
            <w:shd w:val="clear" w:color="auto" w:fill="F2F2F2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38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spacing w:before="12"/>
              <w:ind w:left="280"/>
              <w:rPr>
                <w:sz w:val="16"/>
              </w:rPr>
            </w:pPr>
            <w:r>
              <w:rPr>
                <w:sz w:val="16"/>
              </w:rPr>
              <w:t>이메일 주소</w:t>
            </w:r>
          </w:p>
          <w:p>
            <w:pPr>
              <w:pStyle w:val="8"/>
              <w:spacing w:before="30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邮件地址</w:t>
            </w:r>
          </w:p>
        </w:tc>
        <w:tc>
          <w:tcPr>
            <w:tcW w:w="49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</w:tbl>
    <w:p>
      <w:pPr>
        <w:pStyle w:val="2"/>
        <w:numPr>
          <w:ilvl w:val="0"/>
          <w:numId w:val="1"/>
        </w:numPr>
        <w:tabs>
          <w:tab w:val="left" w:pos="424"/>
        </w:tabs>
        <w:spacing w:before="19" w:after="55" w:line="240" w:lineRule="auto"/>
        <w:ind w:left="423" w:right="0" w:hanging="270"/>
        <w:jc w:val="left"/>
        <w:rPr>
          <w:rFonts w:hint="eastAsia" w:ascii="宋体" w:hAnsi="宋体" w:eastAsia="宋体" w:cs="宋体"/>
        </w:rPr>
      </w:pPr>
      <w:r>
        <w:t xml:space="preserve">최종 학력사항 </w:t>
      </w:r>
      <w:r>
        <w:rPr>
          <w:rFonts w:hint="eastAsia" w:ascii="宋体" w:hAnsi="宋体" w:eastAsia="宋体" w:cs="宋体"/>
        </w:rPr>
        <w:t>最终的教育背景</w:t>
      </w:r>
    </w:p>
    <w:tbl>
      <w:tblPr>
        <w:tblStyle w:val="5"/>
        <w:tblW w:w="11153" w:type="dxa"/>
        <w:tblInd w:w="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9"/>
        <w:gridCol w:w="3093"/>
        <w:gridCol w:w="4120"/>
        <w:gridCol w:w="21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769" w:type="dxa"/>
            <w:tcBorders>
              <w:bottom w:val="single" w:color="0A0000" w:sz="4" w:space="0"/>
            </w:tcBorders>
          </w:tcPr>
          <w:p>
            <w:pPr>
              <w:pStyle w:val="8"/>
              <w:spacing w:before="21"/>
              <w:ind w:left="260" w:right="254"/>
              <w:jc w:val="center"/>
              <w:rPr>
                <w:sz w:val="16"/>
              </w:rPr>
            </w:pPr>
            <w:r>
              <w:rPr>
                <w:sz w:val="16"/>
              </w:rPr>
              <w:t>학교명</w:t>
            </w:r>
          </w:p>
          <w:p>
            <w:pPr>
              <w:pStyle w:val="8"/>
              <w:spacing w:before="31"/>
              <w:ind w:left="260" w:right="255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学校名</w:t>
            </w:r>
          </w:p>
        </w:tc>
        <w:tc>
          <w:tcPr>
            <w:tcW w:w="3093" w:type="dxa"/>
            <w:tcBorders>
              <w:bottom w:val="single" w:color="0A0000" w:sz="4" w:space="0"/>
            </w:tcBorders>
          </w:tcPr>
          <w:p>
            <w:pPr>
              <w:pStyle w:val="8"/>
              <w:spacing w:before="21"/>
              <w:ind w:left="945" w:right="939"/>
              <w:jc w:val="center"/>
              <w:rPr>
                <w:sz w:val="16"/>
              </w:rPr>
            </w:pPr>
            <w:r>
              <w:rPr>
                <w:sz w:val="16"/>
              </w:rPr>
              <w:t>재학기간</w:t>
            </w:r>
          </w:p>
          <w:p>
            <w:pPr>
              <w:pStyle w:val="8"/>
              <w:spacing w:before="31"/>
              <w:ind w:left="945" w:right="941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在读时间</w:t>
            </w:r>
          </w:p>
        </w:tc>
        <w:tc>
          <w:tcPr>
            <w:tcW w:w="4120" w:type="dxa"/>
            <w:tcBorders>
              <w:bottom w:val="single" w:color="0A0000" w:sz="4" w:space="0"/>
            </w:tcBorders>
          </w:tcPr>
          <w:p>
            <w:pPr>
              <w:pStyle w:val="8"/>
              <w:spacing w:before="21"/>
              <w:ind w:left="1447" w:right="1442"/>
              <w:jc w:val="center"/>
              <w:rPr>
                <w:sz w:val="16"/>
              </w:rPr>
            </w:pPr>
            <w:r>
              <w:rPr>
                <w:sz w:val="16"/>
              </w:rPr>
              <w:t>학교주소</w:t>
            </w:r>
          </w:p>
          <w:p>
            <w:pPr>
              <w:pStyle w:val="8"/>
              <w:spacing w:before="31"/>
              <w:ind w:left="1447" w:right="1444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学校地址</w:t>
            </w:r>
          </w:p>
        </w:tc>
        <w:tc>
          <w:tcPr>
            <w:tcW w:w="2171" w:type="dxa"/>
            <w:tcBorders>
              <w:bottom w:val="single" w:color="0A0000" w:sz="4" w:space="0"/>
            </w:tcBorders>
          </w:tcPr>
          <w:p>
            <w:pPr>
              <w:pStyle w:val="8"/>
              <w:spacing w:before="21"/>
              <w:ind w:left="208" w:right="203"/>
              <w:jc w:val="center"/>
              <w:rPr>
                <w:sz w:val="16"/>
              </w:rPr>
            </w:pPr>
            <w:r>
              <w:rPr>
                <w:w w:val="105"/>
                <w:sz w:val="16"/>
              </w:rPr>
              <w:t>졸업·재학 여부</w:t>
            </w:r>
          </w:p>
          <w:p>
            <w:pPr>
              <w:pStyle w:val="8"/>
              <w:spacing w:before="31"/>
              <w:ind w:left="208" w:right="203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毕业</w:t>
            </w:r>
            <w:r>
              <w:rPr>
                <w:sz w:val="16"/>
              </w:rPr>
              <w:t xml:space="preserve"> / </w:t>
            </w:r>
            <w:r>
              <w:rPr>
                <w:rFonts w:hint="eastAsia" w:eastAsia="宋体"/>
                <w:sz w:val="16"/>
                <w:lang w:eastAsia="zh-CN"/>
              </w:rPr>
              <w:t>在学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769" w:type="dxa"/>
            <w:tcBorders>
              <w:top w:val="single" w:color="0A0000" w:sz="4" w:space="0"/>
              <w:left w:val="single" w:color="0A0000" w:sz="4" w:space="0"/>
              <w:right w:val="single" w:color="0A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3093" w:type="dxa"/>
            <w:tcBorders>
              <w:top w:val="single" w:color="0A0000" w:sz="4" w:space="0"/>
              <w:left w:val="single" w:color="0A0000" w:sz="4" w:space="0"/>
              <w:bottom w:val="single" w:color="0A0000" w:sz="4" w:space="0"/>
              <w:right w:val="single" w:color="0A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4120" w:type="dxa"/>
            <w:tcBorders>
              <w:top w:val="single" w:color="0A0000" w:sz="4" w:space="0"/>
              <w:left w:val="single" w:color="0A0000" w:sz="4" w:space="0"/>
              <w:bottom w:val="single" w:color="0A0000" w:sz="4" w:space="0"/>
              <w:right w:val="single" w:color="0A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2171" w:type="dxa"/>
            <w:tcBorders>
              <w:top w:val="single" w:color="0A0000" w:sz="4" w:space="0"/>
              <w:left w:val="single" w:color="0A0000" w:sz="4" w:space="0"/>
              <w:bottom w:val="single" w:color="0A0000" w:sz="4" w:space="0"/>
              <w:right w:val="single" w:color="0A0000" w:sz="4" w:space="0"/>
            </w:tcBorders>
          </w:tcPr>
          <w:p>
            <w:pPr>
              <w:pStyle w:val="8"/>
              <w:spacing w:before="154"/>
              <w:ind w:left="435"/>
              <w:rPr>
                <w:rFonts w:ascii="Courier New"/>
                <w:sz w:val="20"/>
              </w:rPr>
            </w:pPr>
            <w:r>
              <w:rPr>
                <w:rFonts w:ascii="Courier New"/>
                <w:sz w:val="20"/>
              </w:rPr>
              <w:t>Attending</w:t>
            </w:r>
          </w:p>
        </w:tc>
      </w:tr>
    </w:tbl>
    <w:p>
      <w:pPr>
        <w:pStyle w:val="7"/>
        <w:numPr>
          <w:ilvl w:val="0"/>
          <w:numId w:val="1"/>
        </w:numPr>
        <w:tabs>
          <w:tab w:val="left" w:pos="424"/>
        </w:tabs>
        <w:spacing w:before="27" w:after="55" w:line="240" w:lineRule="auto"/>
        <w:ind w:left="423" w:right="0" w:hanging="270"/>
        <w:jc w:val="left"/>
        <w:rPr>
          <w:sz w:val="18"/>
        </w:rPr>
      </w:pPr>
      <w:r>
        <w:rPr>
          <w:sz w:val="18"/>
        </w:rPr>
        <w:t>직업</w:t>
      </w:r>
      <w:r>
        <w:rPr>
          <w:spacing w:val="27"/>
          <w:sz w:val="18"/>
        </w:rPr>
        <w:t xml:space="preserve"> </w:t>
      </w:r>
      <w:r>
        <w:rPr>
          <w:rFonts w:hint="eastAsia" w:eastAsia="宋体"/>
          <w:spacing w:val="-3"/>
          <w:sz w:val="18"/>
          <w:lang w:eastAsia="zh-CN"/>
        </w:rPr>
        <w:t>工作</w:t>
      </w:r>
    </w:p>
    <w:tbl>
      <w:tblPr>
        <w:tblStyle w:val="5"/>
        <w:tblW w:w="11153" w:type="dxa"/>
        <w:tblInd w:w="1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800"/>
        <w:gridCol w:w="2062"/>
        <w:gridCol w:w="4120"/>
        <w:gridCol w:w="21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800" w:type="dxa"/>
            <w:tcBorders>
              <w:bottom w:val="single" w:color="0A0000" w:sz="4" w:space="0"/>
            </w:tcBorders>
          </w:tcPr>
          <w:p>
            <w:pPr>
              <w:pStyle w:val="8"/>
              <w:spacing w:before="21"/>
              <w:ind w:left="846" w:right="842"/>
              <w:jc w:val="center"/>
              <w:rPr>
                <w:sz w:val="16"/>
              </w:rPr>
            </w:pPr>
            <w:r>
              <w:rPr>
                <w:sz w:val="16"/>
              </w:rPr>
              <w:t>직장명</w:t>
            </w:r>
          </w:p>
          <w:p>
            <w:pPr>
              <w:pStyle w:val="8"/>
              <w:spacing w:before="31"/>
              <w:ind w:left="846" w:right="84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公司名称</w:t>
            </w:r>
          </w:p>
        </w:tc>
        <w:tc>
          <w:tcPr>
            <w:tcW w:w="2062" w:type="dxa"/>
            <w:tcBorders>
              <w:bottom w:val="single" w:color="0A0000" w:sz="4" w:space="0"/>
            </w:tcBorders>
          </w:tcPr>
          <w:p>
            <w:pPr>
              <w:pStyle w:val="8"/>
              <w:spacing w:before="21"/>
              <w:ind w:left="709" w:right="703"/>
              <w:jc w:val="center"/>
              <w:rPr>
                <w:sz w:val="16"/>
              </w:rPr>
            </w:pPr>
            <w:r>
              <w:rPr>
                <w:sz w:val="16"/>
              </w:rPr>
              <w:t>직위</w:t>
            </w:r>
          </w:p>
          <w:p>
            <w:pPr>
              <w:pStyle w:val="8"/>
              <w:spacing w:before="31"/>
              <w:ind w:left="709" w:right="703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职位</w:t>
            </w:r>
          </w:p>
        </w:tc>
        <w:tc>
          <w:tcPr>
            <w:tcW w:w="4120" w:type="dxa"/>
            <w:tcBorders>
              <w:bottom w:val="single" w:color="0A0000" w:sz="4" w:space="0"/>
            </w:tcBorders>
          </w:tcPr>
          <w:p>
            <w:pPr>
              <w:pStyle w:val="8"/>
              <w:spacing w:before="21"/>
              <w:ind w:left="1447" w:right="1442"/>
              <w:jc w:val="center"/>
              <w:rPr>
                <w:sz w:val="16"/>
              </w:rPr>
            </w:pPr>
            <w:r>
              <w:rPr>
                <w:sz w:val="16"/>
              </w:rPr>
              <w:t>직장주소</w:t>
            </w:r>
          </w:p>
          <w:p>
            <w:pPr>
              <w:pStyle w:val="8"/>
              <w:spacing w:before="31"/>
              <w:ind w:left="1447" w:right="1443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公司地址</w:t>
            </w:r>
          </w:p>
        </w:tc>
        <w:tc>
          <w:tcPr>
            <w:tcW w:w="2171" w:type="dxa"/>
            <w:tcBorders>
              <w:bottom w:val="single" w:color="0A0000" w:sz="4" w:space="0"/>
            </w:tcBorders>
          </w:tcPr>
          <w:p>
            <w:pPr>
              <w:pStyle w:val="8"/>
              <w:spacing w:before="21"/>
              <w:ind w:left="206" w:right="203"/>
              <w:jc w:val="center"/>
              <w:rPr>
                <w:sz w:val="16"/>
              </w:rPr>
            </w:pPr>
            <w:r>
              <w:rPr>
                <w:sz w:val="16"/>
              </w:rPr>
              <w:t>전화번호</w:t>
            </w:r>
          </w:p>
          <w:p>
            <w:pPr>
              <w:pStyle w:val="8"/>
              <w:spacing w:before="31"/>
              <w:ind w:left="205" w:right="203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电话号码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2800" w:type="dxa"/>
            <w:tcBorders>
              <w:top w:val="single" w:color="0A0000" w:sz="4" w:space="0"/>
              <w:left w:val="single" w:color="0A0000" w:sz="4" w:space="0"/>
              <w:bottom w:val="single" w:color="0A0000" w:sz="4" w:space="0"/>
              <w:right w:val="single" w:color="0A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2062" w:type="dxa"/>
            <w:tcBorders>
              <w:top w:val="single" w:color="0A0000" w:sz="4" w:space="0"/>
              <w:left w:val="single" w:color="0A0000" w:sz="4" w:space="0"/>
              <w:bottom w:val="single" w:color="0A0000" w:sz="4" w:space="0"/>
              <w:right w:val="single" w:color="0A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4120" w:type="dxa"/>
            <w:tcBorders>
              <w:top w:val="single" w:color="0A0000" w:sz="4" w:space="0"/>
              <w:left w:val="single" w:color="0A0000" w:sz="4" w:space="0"/>
              <w:bottom w:val="single" w:color="0A0000" w:sz="4" w:space="0"/>
              <w:right w:val="single" w:color="0A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2171" w:type="dxa"/>
            <w:tcBorders>
              <w:top w:val="single" w:color="0A0000" w:sz="4" w:space="0"/>
              <w:left w:val="single" w:color="0A0000" w:sz="4" w:space="0"/>
              <w:bottom w:val="single" w:color="0A0000" w:sz="4" w:space="0"/>
              <w:right w:val="single" w:color="0A0000" w:sz="4" w:space="0"/>
            </w:tcBorders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</w:tbl>
    <w:p>
      <w:pPr>
        <w:spacing w:before="26" w:after="56"/>
        <w:ind w:left="153" w:right="0" w:firstLine="0"/>
        <w:jc w:val="left"/>
        <w:rPr>
          <w:sz w:val="18"/>
        </w:rPr>
      </w:pPr>
      <w:r>
        <w:rPr>
          <w:sz w:val="18"/>
        </w:rPr>
        <w:t xml:space="preserve">♦ 비상시 연락처 </w:t>
      </w:r>
      <w:r>
        <w:rPr>
          <w:rFonts w:hint="eastAsia"/>
          <w:sz w:val="18"/>
        </w:rPr>
        <w:t>紧急联络人</w:t>
      </w:r>
    </w:p>
    <w:tbl>
      <w:tblPr>
        <w:tblStyle w:val="5"/>
        <w:tblW w:w="11151" w:type="dxa"/>
        <w:tblInd w:w="1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79"/>
        <w:gridCol w:w="2780"/>
        <w:gridCol w:w="2779"/>
        <w:gridCol w:w="28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779" w:type="dxa"/>
          </w:tcPr>
          <w:p>
            <w:pPr>
              <w:pStyle w:val="8"/>
              <w:spacing w:before="21"/>
              <w:ind w:left="358" w:right="352"/>
              <w:jc w:val="center"/>
              <w:rPr>
                <w:sz w:val="16"/>
              </w:rPr>
            </w:pPr>
            <w:r>
              <w:rPr>
                <w:sz w:val="16"/>
              </w:rPr>
              <w:t>성명</w:t>
            </w:r>
          </w:p>
          <w:p>
            <w:pPr>
              <w:pStyle w:val="8"/>
              <w:spacing w:before="30"/>
              <w:ind w:left="357" w:right="35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姓名</w:t>
            </w:r>
          </w:p>
        </w:tc>
        <w:tc>
          <w:tcPr>
            <w:tcW w:w="2780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2779" w:type="dxa"/>
          </w:tcPr>
          <w:p>
            <w:pPr>
              <w:pStyle w:val="8"/>
              <w:spacing w:before="21"/>
              <w:ind w:left="358" w:right="351"/>
              <w:jc w:val="center"/>
              <w:rPr>
                <w:sz w:val="16"/>
              </w:rPr>
            </w:pPr>
            <w:r>
              <w:rPr>
                <w:sz w:val="16"/>
              </w:rPr>
              <w:t>거주 국가</w:t>
            </w:r>
          </w:p>
          <w:p>
            <w:pPr>
              <w:pStyle w:val="8"/>
              <w:spacing w:before="30"/>
              <w:ind w:left="358" w:right="35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/>
                <w:sz w:val="16"/>
              </w:rPr>
              <w:t>居住</w:t>
            </w:r>
            <w:r>
              <w:rPr>
                <w:rFonts w:hint="eastAsia" w:eastAsia="宋体"/>
                <w:sz w:val="16"/>
                <w:lang w:eastAsia="zh-CN"/>
              </w:rPr>
              <w:t>国家</w:t>
            </w:r>
          </w:p>
        </w:tc>
        <w:tc>
          <w:tcPr>
            <w:tcW w:w="2813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2779" w:type="dxa"/>
          </w:tcPr>
          <w:p>
            <w:pPr>
              <w:pStyle w:val="8"/>
              <w:spacing w:before="21"/>
              <w:ind w:left="356" w:right="352"/>
              <w:jc w:val="center"/>
              <w:rPr>
                <w:sz w:val="16"/>
              </w:rPr>
            </w:pPr>
            <w:r>
              <w:rPr>
                <w:sz w:val="16"/>
              </w:rPr>
              <w:t>전화번호</w:t>
            </w:r>
          </w:p>
          <w:p>
            <w:pPr>
              <w:pStyle w:val="8"/>
              <w:spacing w:before="31"/>
              <w:ind w:left="356" w:right="35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电话号码</w:t>
            </w:r>
          </w:p>
        </w:tc>
        <w:tc>
          <w:tcPr>
            <w:tcW w:w="2780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2779" w:type="dxa"/>
          </w:tcPr>
          <w:p>
            <w:pPr>
              <w:pStyle w:val="8"/>
              <w:spacing w:before="21"/>
              <w:ind w:left="358" w:right="351"/>
              <w:jc w:val="center"/>
              <w:rPr>
                <w:sz w:val="16"/>
              </w:rPr>
            </w:pPr>
            <w:r>
              <w:rPr>
                <w:sz w:val="16"/>
              </w:rPr>
              <w:t>신청인과의 관계</w:t>
            </w:r>
          </w:p>
          <w:p>
            <w:pPr>
              <w:pStyle w:val="8"/>
              <w:spacing w:before="31"/>
              <w:ind w:left="358" w:right="35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与申请人关系</w:t>
            </w:r>
          </w:p>
        </w:tc>
        <w:tc>
          <w:tcPr>
            <w:tcW w:w="2813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</w:tbl>
    <w:p>
      <w:pPr>
        <w:spacing w:before="28" w:after="54"/>
        <w:ind w:left="153" w:right="0" w:firstLine="0"/>
        <w:jc w:val="left"/>
        <w:rPr>
          <w:rFonts w:hint="eastAsia" w:eastAsia="宋体"/>
          <w:sz w:val="18"/>
          <w:lang w:eastAsia="zh-CN"/>
        </w:rPr>
      </w:pPr>
      <w:r>
        <w:rPr>
          <w:sz w:val="18"/>
        </w:rPr>
        <w:t xml:space="preserve">♦ 가족관계 </w:t>
      </w:r>
      <w:r>
        <w:rPr>
          <w:rFonts w:hint="eastAsia" w:eastAsia="宋体"/>
          <w:sz w:val="18"/>
          <w:lang w:eastAsia="zh-CN"/>
        </w:rPr>
        <w:t>家庭关系</w:t>
      </w:r>
    </w:p>
    <w:tbl>
      <w:tblPr>
        <w:tblStyle w:val="5"/>
        <w:tblW w:w="11151" w:type="dxa"/>
        <w:tblInd w:w="1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3"/>
        <w:gridCol w:w="4166"/>
        <w:gridCol w:w="2749"/>
        <w:gridCol w:w="1421"/>
        <w:gridCol w:w="142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93" w:type="dxa"/>
          </w:tcPr>
          <w:p>
            <w:pPr>
              <w:pStyle w:val="8"/>
              <w:spacing w:before="21"/>
              <w:ind w:left="167" w:right="161"/>
              <w:jc w:val="center"/>
              <w:rPr>
                <w:sz w:val="16"/>
              </w:rPr>
            </w:pPr>
            <w:r>
              <w:rPr>
                <w:sz w:val="16"/>
              </w:rPr>
              <w:t>본인과의 관계</w:t>
            </w:r>
          </w:p>
          <w:p>
            <w:pPr>
              <w:pStyle w:val="8"/>
              <w:spacing w:before="31"/>
              <w:ind w:left="166" w:right="161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与本人关系</w:t>
            </w:r>
          </w:p>
        </w:tc>
        <w:tc>
          <w:tcPr>
            <w:tcW w:w="4166" w:type="dxa"/>
          </w:tcPr>
          <w:p>
            <w:pPr>
              <w:pStyle w:val="8"/>
              <w:spacing w:before="21"/>
              <w:ind w:left="1595" w:right="1589"/>
              <w:jc w:val="center"/>
              <w:rPr>
                <w:sz w:val="16"/>
              </w:rPr>
            </w:pPr>
            <w:r>
              <w:rPr>
                <w:sz w:val="16"/>
              </w:rPr>
              <w:t>성명</w:t>
            </w:r>
          </w:p>
          <w:p>
            <w:pPr>
              <w:pStyle w:val="8"/>
              <w:spacing w:before="31"/>
              <w:ind w:left="1595" w:right="1590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姓名</w:t>
            </w:r>
          </w:p>
        </w:tc>
        <w:tc>
          <w:tcPr>
            <w:tcW w:w="2749" w:type="dxa"/>
          </w:tcPr>
          <w:p>
            <w:pPr>
              <w:pStyle w:val="8"/>
              <w:spacing w:before="21"/>
              <w:ind w:left="878" w:right="871"/>
              <w:jc w:val="center"/>
              <w:rPr>
                <w:sz w:val="16"/>
              </w:rPr>
            </w:pPr>
            <w:r>
              <w:rPr>
                <w:sz w:val="16"/>
              </w:rPr>
              <w:t>생년월일</w:t>
            </w:r>
          </w:p>
          <w:p>
            <w:pPr>
              <w:pStyle w:val="8"/>
              <w:spacing w:before="31"/>
              <w:ind w:left="878" w:right="873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出生日期</w:t>
            </w:r>
          </w:p>
        </w:tc>
        <w:tc>
          <w:tcPr>
            <w:tcW w:w="1421" w:type="dxa"/>
          </w:tcPr>
          <w:p>
            <w:pPr>
              <w:pStyle w:val="8"/>
              <w:spacing w:before="21"/>
              <w:ind w:left="415" w:right="408"/>
              <w:jc w:val="center"/>
              <w:rPr>
                <w:sz w:val="16"/>
              </w:rPr>
            </w:pPr>
            <w:r>
              <w:rPr>
                <w:sz w:val="16"/>
              </w:rPr>
              <w:t>성별</w:t>
            </w:r>
          </w:p>
          <w:p>
            <w:pPr>
              <w:pStyle w:val="8"/>
              <w:spacing w:before="31"/>
              <w:ind w:left="415" w:right="408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性别</w:t>
            </w:r>
          </w:p>
        </w:tc>
        <w:tc>
          <w:tcPr>
            <w:tcW w:w="1422" w:type="dxa"/>
          </w:tcPr>
          <w:p>
            <w:pPr>
              <w:pStyle w:val="8"/>
              <w:spacing w:before="21"/>
              <w:ind w:left="530" w:right="522"/>
              <w:jc w:val="center"/>
              <w:rPr>
                <w:sz w:val="16"/>
              </w:rPr>
            </w:pPr>
            <w:r>
              <w:rPr>
                <w:sz w:val="16"/>
              </w:rPr>
              <w:t>나이</w:t>
            </w:r>
          </w:p>
          <w:p>
            <w:pPr>
              <w:pStyle w:val="8"/>
              <w:spacing w:before="31"/>
              <w:ind w:left="530" w:right="522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年龄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</w:trPr>
        <w:tc>
          <w:tcPr>
            <w:tcW w:w="1393" w:type="dxa"/>
          </w:tcPr>
          <w:p>
            <w:pPr>
              <w:pStyle w:val="8"/>
              <w:spacing w:before="21"/>
              <w:ind w:left="166" w:right="161"/>
              <w:jc w:val="center"/>
              <w:rPr>
                <w:sz w:val="16"/>
              </w:rPr>
            </w:pPr>
            <w:r>
              <w:rPr>
                <w:sz w:val="16"/>
              </w:rPr>
              <w:t>부친</w:t>
            </w:r>
          </w:p>
          <w:p>
            <w:pPr>
              <w:pStyle w:val="8"/>
              <w:spacing w:before="31"/>
              <w:ind w:left="167" w:right="161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父亲</w:t>
            </w:r>
          </w:p>
        </w:tc>
        <w:tc>
          <w:tcPr>
            <w:tcW w:w="4166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2749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421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422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393" w:type="dxa"/>
          </w:tcPr>
          <w:p>
            <w:pPr>
              <w:pStyle w:val="8"/>
              <w:spacing w:before="21"/>
              <w:ind w:left="166" w:right="161"/>
              <w:jc w:val="center"/>
              <w:rPr>
                <w:sz w:val="16"/>
              </w:rPr>
            </w:pPr>
            <w:r>
              <w:rPr>
                <w:sz w:val="16"/>
              </w:rPr>
              <w:t>모친</w:t>
            </w:r>
          </w:p>
          <w:p>
            <w:pPr>
              <w:pStyle w:val="8"/>
              <w:spacing w:before="30"/>
              <w:ind w:left="166" w:right="161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母亲</w:t>
            </w:r>
          </w:p>
        </w:tc>
        <w:tc>
          <w:tcPr>
            <w:tcW w:w="4166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2749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421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422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</w:tbl>
    <w:p>
      <w:pPr>
        <w:pStyle w:val="3"/>
        <w:spacing w:before="1"/>
        <w:rPr>
          <w:sz w:val="24"/>
        </w:rPr>
      </w:pPr>
    </w:p>
    <w:p>
      <w:pPr>
        <w:pStyle w:val="3"/>
        <w:spacing w:before="1" w:line="271" w:lineRule="auto"/>
        <w:ind w:left="153" w:firstLine="399"/>
      </w:pPr>
      <w:r>
        <w:t>본인은 입학지원서의 모든 정보가 사실과 일치함을 확인하며 거짓 혹은 부정확한 내용이 있을 시 용인대학교 한국어학당 입학이 취소 될 수 있음을 확인합니다.</w:t>
      </w:r>
    </w:p>
    <w:p>
      <w:pPr>
        <w:pStyle w:val="3"/>
        <w:spacing w:before="8"/>
        <w:ind w:firstLine="480" w:firstLineChars="300"/>
        <w:rPr>
          <w:sz w:val="20"/>
        </w:rPr>
      </w:pPr>
      <w:r>
        <w:rPr>
          <w:rFonts w:hint="eastAsia" w:ascii="宋体" w:hAnsi="宋体" w:eastAsia="宋体" w:cs="宋体"/>
          <w:sz w:val="16"/>
          <w:szCs w:val="16"/>
        </w:rPr>
        <w:t>本人谨此声明，本申请表所填报的所有陈述均属真实及正确，并明白本申请表所填报的虚假或不准确的资料，将会是取消就读</w:t>
      </w:r>
      <w:r>
        <w:rPr>
          <w:rFonts w:hint="eastAsia" w:ascii="宋体" w:hAnsi="宋体" w:eastAsia="宋体" w:cs="宋体"/>
          <w:sz w:val="16"/>
          <w:szCs w:val="16"/>
          <w:lang w:eastAsia="zh-CN"/>
        </w:rPr>
        <w:t>韩国龙仁大学语学堂</w:t>
      </w:r>
      <w:r>
        <w:rPr>
          <w:rFonts w:hint="eastAsia" w:ascii="宋体" w:hAnsi="宋体" w:eastAsia="宋体" w:cs="宋体"/>
          <w:sz w:val="16"/>
          <w:szCs w:val="16"/>
        </w:rPr>
        <w:t>的依据。</w:t>
      </w:r>
    </w:p>
    <w:p>
      <w:pPr>
        <w:spacing w:after="0"/>
        <w:rPr>
          <w:sz w:val="20"/>
        </w:rPr>
        <w:sectPr>
          <w:type w:val="continuous"/>
          <w:pgSz w:w="11910" w:h="16840"/>
          <w:pgMar w:top="640" w:right="200" w:bottom="720" w:left="300" w:header="720" w:footer="720" w:gutter="0"/>
        </w:sectPr>
      </w:pPr>
    </w:p>
    <w:p>
      <w:pPr>
        <w:pStyle w:val="3"/>
        <w:spacing w:before="71"/>
        <w:ind w:left="675"/>
        <w:rPr>
          <w:rFonts w:hint="eastAsia" w:eastAsia="宋体"/>
          <w:lang w:eastAsia="zh-CN"/>
        </w:rPr>
      </w:pPr>
      <w:r>
        <w:t>날짜</w:t>
      </w:r>
      <w:r>
        <w:rPr>
          <w:rFonts w:hint="eastAsia" w:eastAsia="宋体"/>
          <w:lang w:eastAsia="zh-CN"/>
        </w:rPr>
        <w:t>日期</w:t>
      </w:r>
    </w:p>
    <w:p>
      <w:pPr>
        <w:pStyle w:val="3"/>
        <w:spacing w:before="71"/>
        <w:ind w:left="587" w:right="3948"/>
        <w:jc w:val="center"/>
      </w:pPr>
      <w:r>
        <w:rPr>
          <w:rFonts w:hint="eastAsia" w:eastAsia="宋体"/>
          <w:w w:val="95"/>
          <w:lang w:val="en-US" w:eastAsia="zh-CN"/>
        </w:rPr>
        <w:t xml:space="preserve">   </w:t>
      </w:r>
      <w:r>
        <w:br w:type="column"/>
      </w:r>
      <w:r>
        <w:t>지원자 서명</w:t>
      </w:r>
    </w:p>
    <w:p>
      <w:pPr>
        <w:spacing w:after="0"/>
        <w:ind w:firstLine="1120" w:firstLineChars="700"/>
        <w:jc w:val="both"/>
        <w:rPr>
          <w:rFonts w:hint="eastAsia" w:eastAsia="宋体"/>
          <w:sz w:val="20"/>
          <w:szCs w:val="20"/>
          <w:lang w:eastAsia="zh-CN"/>
        </w:rPr>
        <w:sectPr>
          <w:type w:val="continuous"/>
          <w:pgSz w:w="11910" w:h="16840"/>
          <w:pgMar w:top="640" w:right="200" w:bottom="720" w:left="300" w:header="720" w:footer="720" w:gutter="0"/>
          <w:cols w:equalWidth="0" w:num="2">
            <w:col w:w="1020" w:space="4153"/>
            <w:col w:w="6237"/>
          </w:cols>
        </w:sectPr>
      </w:pPr>
      <w:r>
        <w:rPr>
          <w:rFonts w:hint="eastAsia" w:eastAsia="宋体"/>
          <w:sz w:val="16"/>
          <w:szCs w:val="16"/>
          <w:lang w:eastAsia="zh-CN"/>
        </w:rPr>
        <w:t>申请者签字</w:t>
      </w:r>
    </w:p>
    <w:p>
      <w:pPr>
        <w:pStyle w:val="2"/>
        <w:numPr>
          <w:ilvl w:val="0"/>
          <w:numId w:val="2"/>
        </w:numPr>
        <w:tabs>
          <w:tab w:val="left" w:pos="497"/>
        </w:tabs>
        <w:spacing w:before="64" w:after="0" w:line="240" w:lineRule="auto"/>
        <w:ind w:left="496" w:right="0" w:hanging="268"/>
        <w:jc w:val="left"/>
      </w:pPr>
      <w:r>
        <w:t xml:space="preserve">수업계획 </w:t>
      </w:r>
      <w:r>
        <w:rPr>
          <w:rFonts w:hint="eastAsia" w:eastAsia="宋体"/>
          <w:lang w:eastAsia="zh-CN"/>
        </w:rPr>
        <w:t>学习计划</w:t>
      </w:r>
    </w:p>
    <w:p>
      <w:pPr>
        <w:pStyle w:val="3"/>
        <w:spacing w:before="6"/>
        <w:rPr>
          <w:sz w:val="8"/>
        </w:rPr>
      </w:pPr>
      <w:r>
        <w:pict>
          <v:group id="_x0000_s1054" o:spid="_x0000_s1054" o:spt="203" style="position:absolute;left:0pt;margin-left:21.1pt;margin-top:7.4pt;height:509.05pt;width:556.7pt;mso-position-horizontal-relative:page;mso-wrap-distance-bottom:0pt;mso-wrap-distance-top:0pt;z-index:-1024;mso-width-relative:page;mso-height-relative:page;" coordorigin="422,149" coordsize="11134,10181">
            <o:lock v:ext="edit"/>
            <v:line id="_x0000_s1055" o:spid="_x0000_s1055" o:spt="20" style="position:absolute;left:426;top:152;height:10174;width:0;" stroked="t" coordsize="21600,21600">
              <v:path arrowok="t"/>
              <v:fill focussize="0,0"/>
              <v:stroke weight="0.36pt" color="#0A0000"/>
              <v:imagedata o:title=""/>
              <o:lock v:ext="edit"/>
            </v:line>
            <v:line id="_x0000_s1056" o:spid="_x0000_s1056" o:spt="20" style="position:absolute;left:11552;top:152;height:10174;width:0;" stroked="t" coordsize="21600,21600">
              <v:path arrowok="t"/>
              <v:fill focussize="0,0"/>
              <v:stroke weight="0.36pt" color="#0A0000"/>
              <v:imagedata o:title=""/>
              <o:lock v:ext="edit"/>
            </v:line>
            <v:line id="_x0000_s1057" o:spid="_x0000_s1057" o:spt="20" style="position:absolute;left:422;top:152;height:0;width:11134;" stroked="t" coordsize="21600,21600">
              <v:path arrowok="t"/>
              <v:fill focussize="0,0"/>
              <v:stroke weight="0.36pt" color="#0A0000"/>
              <v:imagedata o:title=""/>
              <o:lock v:ext="edit"/>
            </v:line>
            <v:line id="_x0000_s1058" o:spid="_x0000_s1058" o:spt="20" style="position:absolute;left:422;top:10326;height:0;width:11134;" stroked="t" coordsize="21600,21600">
              <v:path arrowok="t"/>
              <v:fill focussize="0,0"/>
              <v:stroke weight="0.3pt" color="#000000"/>
              <v:imagedata o:title=""/>
              <o:lock v:ext="edit"/>
            </v:line>
            <v:line id="_x0000_s1059" o:spid="_x0000_s1059" o:spt="20" style="position:absolute;left:11552;top:152;height:10174;width:0;" stroked="t" coordsize="21600,21600">
              <v:path arrowok="t"/>
              <v:fill focussize="0,0"/>
              <v:stroke weight="0.36pt" color="#0A0000"/>
              <v:imagedata o:title=""/>
              <o:lock v:ext="edit"/>
            </v:line>
            <v:line id="_x0000_s1060" o:spid="_x0000_s1060" o:spt="20" style="position:absolute;left:426;top:152;height:10174;width:0;" stroked="t" coordsize="21600,21600">
              <v:path arrowok="t"/>
              <v:fill focussize="0,0"/>
              <v:stroke weight="0.36pt" color="#0A0000"/>
              <v:imagedata o:title=""/>
              <o:lock v:ext="edit"/>
            </v:line>
            <v:line id="_x0000_s1061" o:spid="_x0000_s1061" o:spt="20" style="position:absolute;left:422;top:152;height:0;width:11134;" stroked="t" coordsize="21600,21600">
              <v:path arrowok="t"/>
              <v:fill focussize="0,0"/>
              <v:stroke weight="0.36pt" color="#0A0000"/>
              <v:imagedata o:title=""/>
              <o:lock v:ext="edit"/>
            </v:line>
            <w10:wrap type="topAndBottom"/>
          </v:group>
        </w:pict>
      </w:r>
    </w:p>
    <w:p>
      <w:pPr>
        <w:pStyle w:val="7"/>
        <w:numPr>
          <w:ilvl w:val="0"/>
          <w:numId w:val="2"/>
        </w:numPr>
        <w:tabs>
          <w:tab w:val="left" w:pos="497"/>
        </w:tabs>
        <w:spacing w:before="91" w:after="0" w:line="240" w:lineRule="auto"/>
        <w:ind w:left="496" w:right="0" w:hanging="268"/>
        <w:jc w:val="left"/>
        <w:rPr>
          <w:sz w:val="18"/>
        </w:rPr>
      </w:pPr>
      <w:r>
        <w:rPr>
          <w:sz w:val="18"/>
        </w:rPr>
        <w:t xml:space="preserve">재정보증인 </w:t>
      </w:r>
      <w:r>
        <w:rPr>
          <w:rFonts w:hint="eastAsia" w:eastAsia="宋体"/>
          <w:sz w:val="18"/>
          <w:lang w:eastAsia="zh-CN"/>
        </w:rPr>
        <w:t>财产保证人</w:t>
      </w:r>
    </w:p>
    <w:p>
      <w:pPr>
        <w:pStyle w:val="3"/>
        <w:spacing w:before="8"/>
        <w:rPr>
          <w:sz w:val="11"/>
        </w:rPr>
      </w:pPr>
    </w:p>
    <w:tbl>
      <w:tblPr>
        <w:tblStyle w:val="5"/>
        <w:tblW w:w="11125" w:type="dxa"/>
        <w:tblInd w:w="13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3"/>
        <w:gridCol w:w="1592"/>
        <w:gridCol w:w="3601"/>
        <w:gridCol w:w="1272"/>
        <w:gridCol w:w="1470"/>
        <w:gridCol w:w="1213"/>
        <w:gridCol w:w="15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atLeast"/>
        </w:trPr>
        <w:tc>
          <w:tcPr>
            <w:tcW w:w="403" w:type="dxa"/>
            <w:vMerge w:val="restart"/>
          </w:tcPr>
          <w:p>
            <w:pPr>
              <w:pStyle w:val="8"/>
              <w:rPr>
                <w:sz w:val="16"/>
              </w:rPr>
            </w:pPr>
          </w:p>
          <w:p>
            <w:pPr>
              <w:pStyle w:val="8"/>
              <w:spacing w:line="271" w:lineRule="auto"/>
              <w:ind w:left="125" w:right="118"/>
              <w:jc w:val="both"/>
              <w:rPr>
                <w:sz w:val="16"/>
              </w:rPr>
            </w:pPr>
            <w:r>
              <w:rPr>
                <w:w w:val="90"/>
                <w:sz w:val="16"/>
              </w:rPr>
              <w:t>보 증 인 정 보</w:t>
            </w:r>
          </w:p>
          <w:p>
            <w:pPr>
              <w:pStyle w:val="8"/>
              <w:spacing w:before="4" w:line="218" w:lineRule="auto"/>
              <w:ind w:left="155" w:right="148"/>
              <w:jc w:val="both"/>
              <w:rPr>
                <w:sz w:val="16"/>
              </w:rPr>
            </w:pPr>
            <w:r>
              <w:rPr>
                <w:rFonts w:hint="eastAsia" w:eastAsia="宋体"/>
                <w:sz w:val="18"/>
                <w:lang w:eastAsia="zh-CN"/>
              </w:rPr>
              <w:t>保证人信息</w:t>
            </w:r>
          </w:p>
        </w:tc>
        <w:tc>
          <w:tcPr>
            <w:tcW w:w="1592" w:type="dxa"/>
          </w:tcPr>
          <w:p>
            <w:pPr>
              <w:pStyle w:val="8"/>
              <w:spacing w:before="11"/>
              <w:rPr>
                <w:sz w:val="21"/>
              </w:rPr>
            </w:pPr>
          </w:p>
          <w:p>
            <w:pPr>
              <w:pStyle w:val="8"/>
              <w:ind w:left="221" w:right="216"/>
              <w:jc w:val="center"/>
              <w:rPr>
                <w:sz w:val="16"/>
              </w:rPr>
            </w:pPr>
            <w:r>
              <w:rPr>
                <w:sz w:val="16"/>
              </w:rPr>
              <w:t>성명</w:t>
            </w:r>
          </w:p>
          <w:p>
            <w:pPr>
              <w:pStyle w:val="8"/>
              <w:spacing w:before="30"/>
              <w:ind w:left="220" w:right="216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姓名</w:t>
            </w:r>
          </w:p>
        </w:tc>
        <w:tc>
          <w:tcPr>
            <w:tcW w:w="3601" w:type="dxa"/>
          </w:tcPr>
          <w:p>
            <w:pPr>
              <w:pStyle w:val="8"/>
              <w:rPr>
                <w:sz w:val="16"/>
              </w:rPr>
            </w:pPr>
          </w:p>
          <w:p>
            <w:pPr>
              <w:pStyle w:val="8"/>
              <w:rPr>
                <w:sz w:val="16"/>
              </w:rPr>
            </w:pPr>
          </w:p>
          <w:p>
            <w:pPr>
              <w:pStyle w:val="8"/>
              <w:rPr>
                <w:sz w:val="16"/>
              </w:rPr>
            </w:pPr>
          </w:p>
          <w:p>
            <w:pPr>
              <w:pStyle w:val="8"/>
              <w:spacing w:before="6"/>
              <w:rPr>
                <w:sz w:val="12"/>
              </w:rPr>
            </w:pPr>
          </w:p>
          <w:p>
            <w:pPr>
              <w:pStyle w:val="8"/>
              <w:ind w:left="580"/>
              <w:rPr>
                <w:sz w:val="16"/>
              </w:rPr>
            </w:pPr>
            <w:r>
              <w:rPr>
                <w:sz w:val="16"/>
              </w:rPr>
              <w:t>(</w:t>
            </w:r>
            <w:r>
              <w:rPr>
                <w:rFonts w:hint="eastAsia" w:eastAsia="宋体"/>
                <w:sz w:val="16"/>
                <w:lang w:eastAsia="zh-CN"/>
              </w:rPr>
              <w:t>请填写护照上的名字</w:t>
            </w:r>
            <w:r>
              <w:rPr>
                <w:sz w:val="16"/>
              </w:rPr>
              <w:t>)</w:t>
            </w:r>
          </w:p>
        </w:tc>
        <w:tc>
          <w:tcPr>
            <w:tcW w:w="1272" w:type="dxa"/>
          </w:tcPr>
          <w:p>
            <w:pPr>
              <w:pStyle w:val="8"/>
              <w:spacing w:before="11"/>
              <w:rPr>
                <w:sz w:val="21"/>
              </w:rPr>
            </w:pPr>
          </w:p>
          <w:p>
            <w:pPr>
              <w:pStyle w:val="8"/>
              <w:ind w:left="155" w:right="151"/>
              <w:jc w:val="center"/>
              <w:rPr>
                <w:sz w:val="16"/>
              </w:rPr>
            </w:pPr>
            <w:r>
              <w:rPr>
                <w:sz w:val="16"/>
              </w:rPr>
              <w:t>관계</w:t>
            </w:r>
          </w:p>
          <w:p>
            <w:pPr>
              <w:pStyle w:val="8"/>
              <w:spacing w:before="30"/>
              <w:ind w:left="156" w:right="151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关系</w:t>
            </w:r>
          </w:p>
        </w:tc>
        <w:tc>
          <w:tcPr>
            <w:tcW w:w="1470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213" w:type="dxa"/>
          </w:tcPr>
          <w:p>
            <w:pPr>
              <w:pStyle w:val="8"/>
              <w:spacing w:before="11"/>
              <w:rPr>
                <w:sz w:val="21"/>
              </w:rPr>
            </w:pPr>
          </w:p>
          <w:p>
            <w:pPr>
              <w:pStyle w:val="8"/>
              <w:ind w:left="398" w:right="390"/>
              <w:jc w:val="center"/>
              <w:rPr>
                <w:sz w:val="16"/>
              </w:rPr>
            </w:pPr>
            <w:r>
              <w:rPr>
                <w:sz w:val="16"/>
              </w:rPr>
              <w:t>직업</w:t>
            </w:r>
          </w:p>
          <w:p>
            <w:pPr>
              <w:pStyle w:val="8"/>
              <w:spacing w:before="30"/>
              <w:ind w:left="398" w:right="390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工作</w:t>
            </w:r>
          </w:p>
        </w:tc>
        <w:tc>
          <w:tcPr>
            <w:tcW w:w="1574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4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</w:tcPr>
          <w:p>
            <w:pPr>
              <w:pStyle w:val="8"/>
              <w:spacing w:before="137"/>
              <w:ind w:left="385"/>
              <w:rPr>
                <w:sz w:val="16"/>
              </w:rPr>
            </w:pPr>
            <w:r>
              <w:rPr>
                <w:w w:val="95"/>
                <w:sz w:val="16"/>
              </w:rPr>
              <w:t>근무처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주소</w:t>
            </w:r>
          </w:p>
          <w:p>
            <w:pPr>
              <w:pStyle w:val="8"/>
              <w:spacing w:before="31"/>
              <w:ind w:left="394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w w:val="95"/>
                <w:sz w:val="16"/>
                <w:lang w:eastAsia="zh-CN"/>
              </w:rPr>
              <w:t>工作地址</w:t>
            </w:r>
          </w:p>
        </w:tc>
        <w:tc>
          <w:tcPr>
            <w:tcW w:w="9130" w:type="dxa"/>
            <w:gridSpan w:val="5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</w:trPr>
        <w:tc>
          <w:tcPr>
            <w:tcW w:w="4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</w:tcPr>
          <w:p>
            <w:pPr>
              <w:pStyle w:val="8"/>
              <w:spacing w:before="137"/>
              <w:ind w:left="221" w:right="216"/>
              <w:jc w:val="center"/>
              <w:rPr>
                <w:sz w:val="16"/>
              </w:rPr>
            </w:pPr>
            <w:r>
              <w:rPr>
                <w:sz w:val="16"/>
              </w:rPr>
              <w:t>현 거주지</w:t>
            </w:r>
          </w:p>
          <w:p>
            <w:pPr>
              <w:pStyle w:val="8"/>
              <w:spacing w:before="31"/>
              <w:ind w:left="221" w:right="216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现住址</w:t>
            </w:r>
          </w:p>
        </w:tc>
        <w:tc>
          <w:tcPr>
            <w:tcW w:w="9130" w:type="dxa"/>
            <w:gridSpan w:val="5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4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</w:tcPr>
          <w:p>
            <w:pPr>
              <w:pStyle w:val="8"/>
              <w:spacing w:before="136"/>
              <w:ind w:left="221" w:right="214"/>
              <w:jc w:val="center"/>
              <w:rPr>
                <w:sz w:val="16"/>
              </w:rPr>
            </w:pPr>
            <w:r>
              <w:rPr>
                <w:sz w:val="16"/>
              </w:rPr>
              <w:t>일반전화</w:t>
            </w:r>
          </w:p>
          <w:p>
            <w:pPr>
              <w:pStyle w:val="8"/>
              <w:spacing w:before="31"/>
              <w:ind w:left="221" w:right="214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电话</w:t>
            </w:r>
          </w:p>
        </w:tc>
        <w:tc>
          <w:tcPr>
            <w:tcW w:w="3601" w:type="dxa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  <w:tc>
          <w:tcPr>
            <w:tcW w:w="1272" w:type="dxa"/>
            <w:tcBorders>
              <w:top w:val="single" w:color="0A0000" w:sz="4" w:space="0"/>
            </w:tcBorders>
          </w:tcPr>
          <w:p>
            <w:pPr>
              <w:pStyle w:val="8"/>
              <w:spacing w:before="136"/>
              <w:ind w:left="339"/>
              <w:rPr>
                <w:sz w:val="16"/>
              </w:rPr>
            </w:pPr>
            <w:r>
              <w:rPr>
                <w:sz w:val="16"/>
              </w:rPr>
              <w:t>휴대전화</w:t>
            </w:r>
          </w:p>
          <w:p>
            <w:pPr>
              <w:pStyle w:val="8"/>
              <w:spacing w:before="31"/>
              <w:jc w:val="center"/>
              <w:rPr>
                <w:rFonts w:hint="eastAsia" w:eastAsia="宋体"/>
                <w:sz w:val="16"/>
                <w:lang w:eastAsia="zh-CN"/>
              </w:rPr>
            </w:pPr>
            <w:r>
              <w:rPr>
                <w:rFonts w:hint="eastAsia" w:eastAsia="宋体"/>
                <w:sz w:val="16"/>
                <w:lang w:eastAsia="zh-CN"/>
              </w:rPr>
              <w:t>手机</w:t>
            </w:r>
          </w:p>
        </w:tc>
        <w:tc>
          <w:tcPr>
            <w:tcW w:w="4257" w:type="dxa"/>
            <w:gridSpan w:val="3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4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2" w:type="dxa"/>
          </w:tcPr>
          <w:p>
            <w:pPr>
              <w:pStyle w:val="8"/>
              <w:spacing w:before="20" w:line="273" w:lineRule="auto"/>
              <w:ind w:left="168" w:right="158" w:hanging="4"/>
              <w:jc w:val="both"/>
              <w:rPr>
                <w:rFonts w:hint="eastAsia" w:eastAsia="宋体"/>
                <w:sz w:val="16"/>
                <w:lang w:eastAsia="zh-CN"/>
              </w:rPr>
            </w:pPr>
            <w:r>
              <w:rPr>
                <w:w w:val="95"/>
                <w:sz w:val="16"/>
              </w:rPr>
              <w:t xml:space="preserve">유학경비 </w:t>
            </w:r>
            <w:r>
              <w:rPr>
                <w:spacing w:val="-5"/>
                <w:w w:val="95"/>
                <w:sz w:val="16"/>
              </w:rPr>
              <w:t xml:space="preserve">조달계획 </w:t>
            </w:r>
            <w:r>
              <w:rPr>
                <w:rFonts w:hint="eastAsia"/>
                <w:sz w:val="16"/>
              </w:rPr>
              <w:t>计划支持出国留学</w:t>
            </w:r>
            <w:r>
              <w:rPr>
                <w:rFonts w:hint="eastAsia" w:eastAsia="宋体"/>
                <w:sz w:val="16"/>
                <w:lang w:eastAsia="zh-CN"/>
              </w:rPr>
              <w:t>经费</w:t>
            </w:r>
          </w:p>
        </w:tc>
        <w:tc>
          <w:tcPr>
            <w:tcW w:w="9130" w:type="dxa"/>
            <w:gridSpan w:val="5"/>
          </w:tcPr>
          <w:p>
            <w:pPr>
              <w:pStyle w:val="8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pgSz w:w="11910" w:h="16840"/>
          <w:pgMar w:top="640" w:right="200" w:bottom="720" w:left="300" w:header="368" w:footer="522" w:gutter="0"/>
        </w:sectPr>
      </w:pPr>
    </w:p>
    <w:p>
      <w:pPr>
        <w:pStyle w:val="3"/>
        <w:rPr>
          <w:sz w:val="18"/>
        </w:rPr>
      </w:pPr>
      <w:r>
        <w:pict>
          <v:shape id="_x0000_s1062" o:spid="_x0000_s1062" o:spt="202" type="#_x0000_t202" style="position:absolute;left:0pt;margin-left:21.1pt;margin-top:22.15pt;height:468.75pt;width:556.9pt;mso-position-horizontal-relative:page;z-index:20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5"/>
                    <w:tblW w:w="11127" w:type="dxa"/>
                    <w:tblInd w:w="5" w:type="dxa"/>
                    <w:tblBorders>
                      <w:top w:val="single" w:color="0A0000" w:sz="4" w:space="0"/>
                      <w:left w:val="single" w:color="0A0000" w:sz="4" w:space="0"/>
                      <w:bottom w:val="single" w:color="0A0000" w:sz="4" w:space="0"/>
                      <w:right w:val="single" w:color="0A0000" w:sz="4" w:space="0"/>
                      <w:insideH w:val="single" w:color="0A0000" w:sz="4" w:space="0"/>
                      <w:insideV w:val="single" w:color="0A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104"/>
                    <w:gridCol w:w="9023"/>
                  </w:tblGrid>
                  <w:tr>
                    <w:tblPrEx>
                      <w:tblBorders>
                        <w:top w:val="single" w:color="0A0000" w:sz="4" w:space="0"/>
                        <w:left w:val="single" w:color="0A0000" w:sz="4" w:space="0"/>
                        <w:bottom w:val="single" w:color="0A0000" w:sz="4" w:space="0"/>
                        <w:right w:val="single" w:color="0A0000" w:sz="4" w:space="0"/>
                        <w:insideH w:val="single" w:color="0A0000" w:sz="4" w:space="0"/>
                        <w:insideV w:val="single" w:color="0A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19" w:hRule="atLeast"/>
                    </w:trPr>
                    <w:tc>
                      <w:tcPr>
                        <w:tcW w:w="2104" w:type="dxa"/>
                      </w:tcPr>
                      <w:p>
                        <w:pPr>
                          <w:pStyle w:val="8"/>
                          <w:spacing w:before="76"/>
                          <w:ind w:left="295" w:right="290"/>
                          <w:jc w:val="center"/>
                          <w:rPr>
                            <w:w w:val="105"/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Category</w:t>
                        </w:r>
                      </w:p>
                      <w:p>
                        <w:pPr>
                          <w:pStyle w:val="8"/>
                          <w:spacing w:before="76"/>
                          <w:ind w:left="295" w:right="290"/>
                          <w:jc w:val="center"/>
                          <w:rPr>
                            <w:rFonts w:hint="eastAsia" w:eastAsia="宋体"/>
                            <w:w w:val="105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w w:val="105"/>
                            <w:sz w:val="18"/>
                            <w:lang w:eastAsia="zh-CN"/>
                          </w:rPr>
                          <w:t>目录</w:t>
                        </w:r>
                      </w:p>
                    </w:tc>
                    <w:tc>
                      <w:tcPr>
                        <w:tcW w:w="9023" w:type="dxa"/>
                      </w:tcPr>
                      <w:p>
                        <w:pPr>
                          <w:pStyle w:val="8"/>
                          <w:spacing w:before="76"/>
                          <w:ind w:left="4091" w:right="4086"/>
                          <w:jc w:val="center"/>
                          <w:rPr>
                            <w:w w:val="105"/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Contents</w:t>
                        </w:r>
                      </w:p>
                      <w:p>
                        <w:pPr>
                          <w:pStyle w:val="8"/>
                          <w:spacing w:before="76"/>
                          <w:ind w:left="4091" w:right="4086"/>
                          <w:jc w:val="center"/>
                          <w:rPr>
                            <w:rFonts w:hint="eastAsia" w:eastAsia="宋体"/>
                            <w:w w:val="105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w w:val="105"/>
                            <w:sz w:val="18"/>
                            <w:lang w:eastAsia="zh-CN"/>
                          </w:rPr>
                          <w:t>内容</w:t>
                        </w:r>
                      </w:p>
                    </w:tc>
                  </w:tr>
                  <w:tr>
                    <w:tblPrEx>
                      <w:tblBorders>
                        <w:top w:val="single" w:color="0A0000" w:sz="4" w:space="0"/>
                        <w:left w:val="single" w:color="0A0000" w:sz="4" w:space="0"/>
                        <w:bottom w:val="single" w:color="0A0000" w:sz="4" w:space="0"/>
                        <w:right w:val="single" w:color="0A0000" w:sz="4" w:space="0"/>
                        <w:insideH w:val="single" w:color="0A0000" w:sz="4" w:space="0"/>
                        <w:insideV w:val="single" w:color="0A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145" w:hRule="atLeast"/>
                    </w:trPr>
                    <w:tc>
                      <w:tcPr>
                        <w:tcW w:w="2104" w:type="dxa"/>
                      </w:tcPr>
                      <w:p>
                        <w:pPr>
                          <w:pStyle w:val="8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8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8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8"/>
                          <w:spacing w:before="115" w:line="271" w:lineRule="auto"/>
                          <w:ind w:left="574" w:hanging="468"/>
                          <w:rPr>
                            <w:w w:val="105"/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Purpose of Collection and Usage</w:t>
                        </w:r>
                      </w:p>
                      <w:p>
                        <w:pPr>
                          <w:pStyle w:val="8"/>
                          <w:spacing w:before="115" w:line="271" w:lineRule="auto"/>
                          <w:ind w:firstLine="210" w:firstLineChars="100"/>
                          <w:rPr>
                            <w:w w:val="105"/>
                            <w:sz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w w:val="105"/>
                            <w:sz w:val="20"/>
                            <w:szCs w:val="24"/>
                          </w:rPr>
                          <w:t>收集和使用的目的</w:t>
                        </w:r>
                      </w:p>
                    </w:tc>
                    <w:tc>
                      <w:tcPr>
                        <w:tcW w:w="9023" w:type="dxa"/>
                      </w:tcPr>
                      <w:p>
                        <w:pPr>
                          <w:pStyle w:val="8"/>
                          <w:spacing w:before="25" w:line="273" w:lineRule="auto"/>
                          <w:ind w:left="100" w:right="95" w:hanging="1"/>
                          <w:rPr>
                            <w:sz w:val="18"/>
                          </w:rPr>
                        </w:pPr>
                        <w:r>
                          <w:rPr>
                            <w:w w:val="92"/>
                            <w:sz w:val="18"/>
                          </w:rPr>
                          <w:t>Yo</w:t>
                        </w:r>
                        <w:r>
                          <w:rPr>
                            <w:spacing w:val="-1"/>
                            <w:w w:val="92"/>
                            <w:sz w:val="18"/>
                          </w:rPr>
                          <w:t>n</w:t>
                        </w:r>
                        <w:r>
                          <w:rPr>
                            <w:w w:val="95"/>
                            <w:sz w:val="18"/>
                          </w:rPr>
                          <w:t>g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7"/>
                            <w:sz w:val="18"/>
                          </w:rPr>
                          <w:t>In</w:t>
                        </w:r>
                        <w:r>
                          <w:rPr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1"/>
                            <w:sz w:val="18"/>
                          </w:rPr>
                          <w:t>U</w:t>
                        </w:r>
                        <w:r>
                          <w:rPr>
                            <w:spacing w:val="-1"/>
                            <w:w w:val="91"/>
                            <w:sz w:val="18"/>
                          </w:rPr>
                          <w:t>n</w:t>
                        </w:r>
                        <w:r>
                          <w:rPr>
                            <w:w w:val="79"/>
                            <w:sz w:val="18"/>
                          </w:rPr>
                          <w:t>i</w:t>
                        </w:r>
                        <w:r>
                          <w:rPr>
                            <w:spacing w:val="-1"/>
                            <w:w w:val="103"/>
                            <w:sz w:val="18"/>
                          </w:rPr>
                          <w:t>v</w:t>
                        </w:r>
                        <w:r>
                          <w:rPr>
                            <w:spacing w:val="-1"/>
                            <w:w w:val="96"/>
                            <w:sz w:val="18"/>
                          </w:rPr>
                          <w:t>e</w:t>
                        </w:r>
                        <w:r>
                          <w:rPr>
                            <w:spacing w:val="-1"/>
                            <w:w w:val="99"/>
                            <w:sz w:val="18"/>
                          </w:rPr>
                          <w:t>r</w:t>
                        </w:r>
                        <w:r>
                          <w:rPr>
                            <w:spacing w:val="-1"/>
                            <w:w w:val="91"/>
                            <w:sz w:val="18"/>
                          </w:rPr>
                          <w:t>s</w:t>
                        </w:r>
                        <w:r>
                          <w:rPr>
                            <w:w w:val="88"/>
                            <w:sz w:val="18"/>
                          </w:rPr>
                          <w:t>ity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99"/>
                            <w:sz w:val="18"/>
                          </w:rPr>
                          <w:t>K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>o</w:t>
                        </w:r>
                        <w:r>
                          <w:rPr>
                            <w:w w:val="96"/>
                            <w:sz w:val="18"/>
                          </w:rPr>
                          <w:t>rean</w:t>
                        </w:r>
                        <w:r>
                          <w:rPr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8"/>
                            <w:sz w:val="18"/>
                          </w:rPr>
                          <w:t>L</w:t>
                        </w:r>
                        <w:r>
                          <w:rPr>
                            <w:spacing w:val="1"/>
                            <w:w w:val="95"/>
                            <w:sz w:val="18"/>
                          </w:rPr>
                          <w:t>a</w:t>
                        </w:r>
                        <w:r>
                          <w:rPr>
                            <w:spacing w:val="-1"/>
                            <w:w w:val="94"/>
                            <w:sz w:val="18"/>
                          </w:rPr>
                          <w:t>n</w:t>
                        </w:r>
                        <w:r>
                          <w:rPr>
                            <w:w w:val="95"/>
                            <w:sz w:val="18"/>
                          </w:rPr>
                          <w:t>g</w:t>
                        </w:r>
                        <w:r>
                          <w:rPr>
                            <w:spacing w:val="-1"/>
                            <w:w w:val="95"/>
                            <w:sz w:val="18"/>
                          </w:rPr>
                          <w:t>ua</w:t>
                        </w:r>
                        <w:r>
                          <w:rPr>
                            <w:w w:val="95"/>
                            <w:sz w:val="18"/>
                          </w:rPr>
                          <w:t>g</w:t>
                        </w:r>
                        <w:r>
                          <w:rPr>
                            <w:w w:val="96"/>
                            <w:sz w:val="18"/>
                          </w:rPr>
                          <w:t>e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7"/>
                            <w:sz w:val="18"/>
                          </w:rPr>
                          <w:t>Institute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1"/>
                            <w:sz w:val="18"/>
                          </w:rPr>
                          <w:t>(h</w:t>
                        </w:r>
                        <w:r>
                          <w:rPr>
                            <w:spacing w:val="-2"/>
                            <w:w w:val="91"/>
                            <w:sz w:val="18"/>
                          </w:rPr>
                          <w:t>e</w:t>
                        </w:r>
                        <w:r>
                          <w:rPr>
                            <w:w w:val="99"/>
                            <w:sz w:val="18"/>
                          </w:rPr>
                          <w:t>r</w:t>
                        </w:r>
                        <w:r>
                          <w:rPr>
                            <w:w w:val="90"/>
                            <w:sz w:val="18"/>
                          </w:rPr>
                          <w:t>einafter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128"/>
                            <w:sz w:val="18"/>
                          </w:rPr>
                          <w:t>“K</w:t>
                        </w:r>
                        <w:r>
                          <w:rPr>
                            <w:spacing w:val="-2"/>
                            <w:w w:val="128"/>
                            <w:sz w:val="18"/>
                          </w:rPr>
                          <w:t>L</w:t>
                        </w:r>
                        <w:r>
                          <w:rPr>
                            <w:w w:val="71"/>
                            <w:sz w:val="18"/>
                          </w:rPr>
                          <w:t>I</w:t>
                        </w:r>
                        <w:r>
                          <w:rPr>
                            <w:spacing w:val="-1"/>
                            <w:w w:val="200"/>
                            <w:sz w:val="18"/>
                          </w:rPr>
                          <w:t>”</w:t>
                        </w:r>
                        <w:r>
                          <w:rPr>
                            <w:w w:val="76"/>
                            <w:sz w:val="18"/>
                          </w:rPr>
                          <w:t>)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1"/>
                            <w:sz w:val="18"/>
                          </w:rPr>
                          <w:t>shall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91"/>
                            <w:sz w:val="18"/>
                          </w:rPr>
                          <w:t>c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>o</w:t>
                        </w:r>
                        <w:r>
                          <w:rPr>
                            <w:w w:val="90"/>
                            <w:sz w:val="18"/>
                          </w:rPr>
                          <w:t>lle</w:t>
                        </w:r>
                        <w:r>
                          <w:rPr>
                            <w:spacing w:val="-2"/>
                            <w:w w:val="90"/>
                            <w:sz w:val="18"/>
                          </w:rPr>
                          <w:t>c</w:t>
                        </w:r>
                        <w:r>
                          <w:rPr>
                            <w:w w:val="76"/>
                            <w:sz w:val="18"/>
                          </w:rPr>
                          <w:t>t</w:t>
                        </w:r>
                        <w:r>
                          <w:rPr>
                            <w:spacing w:val="2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and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4"/>
                            <w:sz w:val="18"/>
                          </w:rPr>
                          <w:t>use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89"/>
                            <w:sz w:val="18"/>
                          </w:rPr>
                          <w:t>t</w:t>
                        </w:r>
                        <w:r>
                          <w:rPr>
                            <w:spacing w:val="-1"/>
                            <w:w w:val="89"/>
                            <w:sz w:val="18"/>
                          </w:rPr>
                          <w:t>h</w:t>
                        </w:r>
                        <w:r>
                          <w:rPr>
                            <w:w w:val="96"/>
                            <w:sz w:val="18"/>
                          </w:rPr>
                          <w:t>e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0"/>
                            <w:sz w:val="18"/>
                          </w:rPr>
                          <w:t>mi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>n</w:t>
                        </w:r>
                        <w:r>
                          <w:rPr>
                            <w:w w:val="90"/>
                            <w:sz w:val="18"/>
                          </w:rPr>
                          <w:t>im</w:t>
                        </w:r>
                        <w:r>
                          <w:rPr>
                            <w:spacing w:val="-1"/>
                            <w:w w:val="90"/>
                            <w:sz w:val="18"/>
                          </w:rPr>
                          <w:t>u</w:t>
                        </w:r>
                        <w:r>
                          <w:rPr>
                            <w:w w:val="91"/>
                            <w:sz w:val="18"/>
                          </w:rPr>
                          <w:t>m</w:t>
                        </w:r>
                        <w:r>
                          <w:rPr>
                            <w:spacing w:val="3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3"/>
                            <w:sz w:val="18"/>
                          </w:rPr>
                          <w:t>c</w:t>
                        </w:r>
                        <w:r>
                          <w:rPr>
                            <w:spacing w:val="-1"/>
                            <w:w w:val="93"/>
                            <w:sz w:val="18"/>
                          </w:rPr>
                          <w:t>a</w:t>
                        </w:r>
                        <w:r>
                          <w:rPr>
                            <w:spacing w:val="-1"/>
                            <w:w w:val="76"/>
                            <w:sz w:val="18"/>
                          </w:rPr>
                          <w:t>t</w:t>
                        </w:r>
                        <w:r>
                          <w:rPr>
                            <w:w w:val="94"/>
                            <w:sz w:val="18"/>
                          </w:rPr>
                          <w:t>ego</w:t>
                        </w:r>
                        <w:r>
                          <w:rPr>
                            <w:spacing w:val="-1"/>
                            <w:w w:val="94"/>
                            <w:sz w:val="18"/>
                          </w:rPr>
                          <w:t>r</w:t>
                        </w:r>
                        <w:r>
                          <w:rPr>
                            <w:w w:val="101"/>
                            <w:sz w:val="18"/>
                          </w:rPr>
                          <w:t xml:space="preserve">y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personal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information</w:t>
                        </w:r>
                        <w:r>
                          <w:rPr>
                            <w:spacing w:val="-3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necessary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upon</w:t>
                        </w:r>
                        <w:r>
                          <w:rPr>
                            <w:spacing w:val="-3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Service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subscription</w:t>
                        </w:r>
                        <w:r>
                          <w:rPr>
                            <w:spacing w:val="-3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provide</w:t>
                        </w:r>
                        <w:r>
                          <w:rPr>
                            <w:spacing w:val="-3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better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Services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</w:t>
                        </w:r>
                        <w:r>
                          <w:rPr>
                            <w:spacing w:val="-3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Members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3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KLI. Personal</w:t>
                        </w:r>
                        <w:r>
                          <w:rPr>
                            <w:spacing w:val="-2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Information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shall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not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be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used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for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other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purposes,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and</w:t>
                        </w:r>
                        <w:r>
                          <w:rPr>
                            <w:spacing w:val="-2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will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be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noticed</w:t>
                        </w:r>
                        <w:r>
                          <w:rPr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advance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when</w:t>
                        </w:r>
                        <w:r>
                          <w:rPr>
                            <w:spacing w:val="-2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the</w:t>
                        </w:r>
                        <w:r>
                          <w:rPr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usage purposes are</w:t>
                        </w:r>
                        <w:r>
                          <w:rPr>
                            <w:spacing w:val="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modified:</w:t>
                        </w:r>
                      </w:p>
                      <w:p>
                        <w:pPr>
                          <w:pStyle w:val="8"/>
                          <w:spacing w:before="25" w:line="273" w:lineRule="auto"/>
                          <w:ind w:left="100" w:right="95" w:hanging="1"/>
                          <w:rPr>
                            <w:sz w:val="18"/>
                          </w:rPr>
                        </w:pP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龙仁</w:t>
                        </w:r>
                        <w:r>
                          <w:rPr>
                            <w:rFonts w:hint="eastAsia"/>
                            <w:sz w:val="18"/>
                          </w:rPr>
                          <w:t>大学韩国语言学院（以下简称“</w:t>
                        </w: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语学院</w:t>
                        </w:r>
                        <w:r>
                          <w:rPr>
                            <w:rFonts w:hint="eastAsia"/>
                            <w:sz w:val="18"/>
                          </w:rPr>
                          <w:t>”）应收集并使用订购服务时所需的最低限度的个人信息类别，以便为会员提供更好的服务。 个人信息不用于其他目的，并且在使用目的被修改时会被提前</w:t>
                        </w: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提到</w:t>
                        </w:r>
                        <w:r>
                          <w:rPr>
                            <w:rFonts w:hint="eastAsia"/>
                            <w:sz w:val="18"/>
                          </w:rPr>
                          <w:t>：</w:t>
                        </w:r>
                      </w:p>
                      <w:p>
                        <w:pPr>
                          <w:pStyle w:val="8"/>
                          <w:spacing w:line="273" w:lineRule="auto"/>
                          <w:ind w:left="100" w:right="43" w:hanging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Applicant's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personal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data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verification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for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Admission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Screening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Process;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educational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background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and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work </w:t>
                        </w:r>
                        <w:r>
                          <w:rPr>
                            <w:w w:val="95"/>
                            <w:sz w:val="18"/>
                          </w:rPr>
                          <w:t>experiences,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and</w:t>
                        </w:r>
                        <w:r>
                          <w:rPr>
                            <w:spacing w:val="-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any</w:t>
                        </w:r>
                        <w:r>
                          <w:rPr>
                            <w:spacing w:val="-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qualification</w:t>
                        </w:r>
                        <w:r>
                          <w:rPr>
                            <w:spacing w:val="-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and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licenses.</w:t>
                        </w:r>
                        <w:r>
                          <w:rPr>
                            <w:spacing w:val="-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Application</w:t>
                        </w:r>
                        <w:r>
                          <w:rPr>
                            <w:spacing w:val="-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for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Visa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and</w:t>
                        </w:r>
                        <w:r>
                          <w:rPr>
                            <w:spacing w:val="-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management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their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residence</w:t>
                        </w:r>
                        <w:r>
                          <w:rPr>
                            <w:spacing w:val="-9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in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Korea.</w:t>
                        </w:r>
                      </w:p>
                      <w:p>
                        <w:pPr>
                          <w:pStyle w:val="8"/>
                          <w:spacing w:line="271" w:lineRule="auto"/>
                          <w:ind w:left="100" w:right="95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Application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for</w:t>
                        </w:r>
                        <w:r>
                          <w:rPr>
                            <w:spacing w:val="-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foreign</w:t>
                        </w:r>
                        <w:r>
                          <w:rPr>
                            <w:spacing w:val="-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student</w:t>
                        </w:r>
                        <w:r>
                          <w:rPr>
                            <w:spacing w:val="-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insurance.</w:t>
                        </w:r>
                        <w:r>
                          <w:rPr>
                            <w:spacing w:val="-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Management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of</w:t>
                        </w:r>
                        <w:r>
                          <w:rPr>
                            <w:spacing w:val="-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academic</w:t>
                        </w:r>
                        <w:r>
                          <w:rPr>
                            <w:spacing w:val="-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records,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tuition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refund</w:t>
                        </w:r>
                        <w:r>
                          <w:rPr>
                            <w:spacing w:val="-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process,</w:t>
                        </w:r>
                        <w:r>
                          <w:rPr>
                            <w:spacing w:val="-1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and </w:t>
                        </w:r>
                        <w:r>
                          <w:rPr>
                            <w:sz w:val="18"/>
                          </w:rPr>
                          <w:t>scholarship. Issuance of library card. Dormitory</w:t>
                        </w:r>
                        <w:r>
                          <w:rPr>
                            <w:spacing w:val="-2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application.</w:t>
                        </w:r>
                      </w:p>
                      <w:p>
                        <w:pPr>
                          <w:pStyle w:val="8"/>
                          <w:spacing w:line="271" w:lineRule="auto"/>
                          <w:ind w:left="100" w:right="95"/>
                          <w:rPr>
                            <w:rFonts w:hint="eastAsia"/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入学筛选过程申请人的个人资料验证; 教育背景和工作经验，以及任何资格和执照。 申请签证并管理他们在韩国的住所。</w:t>
                        </w:r>
                      </w:p>
                      <w:p>
                        <w:pPr>
                          <w:pStyle w:val="8"/>
                          <w:spacing w:line="271" w:lineRule="auto"/>
                          <w:ind w:left="100" w:right="95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申请留学生保险</w:t>
                        </w: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。</w:t>
                        </w:r>
                        <w:r>
                          <w:rPr>
                            <w:rFonts w:hint="eastAsia"/>
                            <w:sz w:val="18"/>
                          </w:rPr>
                          <w:t>管理学习记录，学费退款流程和奖学金。 签发图书证。 宿舍申请。</w:t>
                        </w:r>
                      </w:p>
                    </w:tc>
                  </w:tr>
                  <w:tr>
                    <w:tblPrEx>
                      <w:tblBorders>
                        <w:top w:val="single" w:color="0A0000" w:sz="4" w:space="0"/>
                        <w:left w:val="single" w:color="0A0000" w:sz="4" w:space="0"/>
                        <w:bottom w:val="single" w:color="0A0000" w:sz="4" w:space="0"/>
                        <w:right w:val="single" w:color="0A0000" w:sz="4" w:space="0"/>
                        <w:insideH w:val="single" w:color="0A0000" w:sz="4" w:space="0"/>
                        <w:insideV w:val="single" w:color="0A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63" w:hRule="atLeast"/>
                    </w:trPr>
                    <w:tc>
                      <w:tcPr>
                        <w:tcW w:w="2104" w:type="dxa"/>
                      </w:tcPr>
                      <w:p>
                        <w:pPr>
                          <w:pStyle w:val="8"/>
                          <w:spacing w:before="12"/>
                          <w:rPr>
                            <w:sz w:val="16"/>
                          </w:rPr>
                        </w:pPr>
                      </w:p>
                      <w:p>
                        <w:pPr>
                          <w:pStyle w:val="8"/>
                          <w:spacing w:line="271" w:lineRule="auto"/>
                          <w:ind w:left="613" w:hanging="4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Grounds of Collection</w:t>
                        </w:r>
                      </w:p>
                      <w:p>
                        <w:pPr>
                          <w:pStyle w:val="8"/>
                          <w:spacing w:line="271" w:lineRule="auto"/>
                          <w:ind w:firstLine="600" w:firstLineChars="300"/>
                          <w:rPr>
                            <w:rFonts w:hint="eastAsia" w:eastAsia="宋体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hint="eastAsia" w:eastAsia="宋体"/>
                            <w:sz w:val="20"/>
                            <w:szCs w:val="24"/>
                            <w:lang w:eastAsia="zh-CN"/>
                          </w:rPr>
                          <w:t>收集根据</w:t>
                        </w:r>
                      </w:p>
                    </w:tc>
                    <w:tc>
                      <w:tcPr>
                        <w:tcW w:w="9023" w:type="dxa"/>
                      </w:tcPr>
                      <w:p>
                        <w:pPr>
                          <w:pStyle w:val="8"/>
                          <w:spacing w:before="2"/>
                          <w:rPr>
                            <w:sz w:val="17"/>
                          </w:rPr>
                        </w:pPr>
                      </w:p>
                      <w:p>
                        <w:pPr>
                          <w:pStyle w:val="8"/>
                          <w:spacing w:line="273" w:lineRule="auto"/>
                          <w:ind w:left="100" w:right="95" w:hanging="1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Management</w:t>
                        </w:r>
                        <w:r>
                          <w:rPr>
                            <w:spacing w:val="-1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Guidelines</w:t>
                        </w:r>
                        <w:r>
                          <w:rPr>
                            <w:spacing w:val="-1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for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Foreign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Students</w:t>
                        </w:r>
                        <w:r>
                          <w:rPr>
                            <w:spacing w:val="-1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(Ministry</w:t>
                        </w:r>
                        <w:r>
                          <w:rPr>
                            <w:spacing w:val="-1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of</w:t>
                        </w:r>
                        <w:r>
                          <w:rPr>
                            <w:spacing w:val="-1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Education),</w:t>
                        </w:r>
                        <w:r>
                          <w:rPr>
                            <w:spacing w:val="-1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Immigration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Control</w:t>
                        </w:r>
                        <w:r>
                          <w:rPr>
                            <w:spacing w:val="-1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Law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Article</w:t>
                        </w:r>
                        <w:r>
                          <w:rPr>
                            <w:spacing w:val="-1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19,</w:t>
                        </w:r>
                        <w:r>
                          <w:rPr>
                            <w:spacing w:val="-1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Clause </w:t>
                        </w:r>
                        <w:r>
                          <w:rPr>
                            <w:sz w:val="18"/>
                          </w:rPr>
                          <w:t>4,</w:t>
                        </w:r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Immigration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Control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Law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Enforcement</w:t>
                        </w:r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Ordinance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Article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24,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Clause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8.</w:t>
                        </w:r>
                      </w:p>
                      <w:p>
                        <w:pPr>
                          <w:pStyle w:val="8"/>
                          <w:spacing w:line="273" w:lineRule="auto"/>
                          <w:ind w:left="100" w:right="95" w:hanging="1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《外国学生管理指引》(教育部)、《入境管制条例》第19条、第4</w:t>
                        </w: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款</w:t>
                        </w:r>
                        <w:r>
                          <w:rPr>
                            <w:rFonts w:hint="eastAsia"/>
                            <w:sz w:val="18"/>
                          </w:rPr>
                          <w:t>、《入境管制条例》第24条第8</w:t>
                        </w: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款</w:t>
                        </w:r>
                        <w:r>
                          <w:rPr>
                            <w:rFonts w:hint="eastAsia"/>
                            <w:sz w:val="18"/>
                          </w:rPr>
                          <w:t>。</w:t>
                        </w:r>
                      </w:p>
                    </w:tc>
                  </w:tr>
                  <w:tr>
                    <w:tblPrEx>
                      <w:tblBorders>
                        <w:top w:val="single" w:color="0A0000" w:sz="4" w:space="0"/>
                        <w:left w:val="single" w:color="0A0000" w:sz="4" w:space="0"/>
                        <w:bottom w:val="single" w:color="0A0000" w:sz="4" w:space="0"/>
                        <w:right w:val="single" w:color="0A0000" w:sz="4" w:space="0"/>
                        <w:insideH w:val="single" w:color="0A0000" w:sz="4" w:space="0"/>
                        <w:insideV w:val="single" w:color="0A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538" w:hRule="atLeast"/>
                    </w:trPr>
                    <w:tc>
                      <w:tcPr>
                        <w:tcW w:w="2104" w:type="dxa"/>
                      </w:tcPr>
                      <w:p>
                        <w:pPr>
                          <w:pStyle w:val="8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8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8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8"/>
                          <w:spacing w:before="5"/>
                          <w:rPr>
                            <w:sz w:val="24"/>
                          </w:rPr>
                        </w:pPr>
                      </w:p>
                      <w:p>
                        <w:pPr>
                          <w:pStyle w:val="8"/>
                          <w:spacing w:line="271" w:lineRule="auto"/>
                          <w:ind w:left="560" w:hanging="193"/>
                          <w:rPr>
                            <w:w w:val="105"/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List of Personal Information</w:t>
                        </w:r>
                      </w:p>
                      <w:p>
                        <w:pPr>
                          <w:pStyle w:val="8"/>
                          <w:spacing w:line="271" w:lineRule="auto"/>
                          <w:ind w:firstLine="420" w:firstLineChars="200"/>
                          <w:rPr>
                            <w:w w:val="105"/>
                            <w:sz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w w:val="105"/>
                            <w:sz w:val="20"/>
                            <w:szCs w:val="24"/>
                          </w:rPr>
                          <w:t>个人信息列表</w:t>
                        </w:r>
                      </w:p>
                    </w:tc>
                    <w:tc>
                      <w:tcPr>
                        <w:tcW w:w="9023" w:type="dxa"/>
                      </w:tcPr>
                      <w:p>
                        <w:pPr>
                          <w:pStyle w:val="8"/>
                          <w:spacing w:before="3"/>
                          <w:rPr>
                            <w:sz w:val="17"/>
                          </w:rPr>
                        </w:pPr>
                      </w:p>
                      <w:p>
                        <w:pPr>
                          <w:pStyle w:val="8"/>
                          <w:numPr>
                            <w:ilvl w:val="0"/>
                            <w:numId w:val="3"/>
                          </w:numPr>
                          <w:tabs>
                            <w:tab w:val="left" w:pos="310"/>
                          </w:tabs>
                          <w:spacing w:before="0" w:after="0" w:line="273" w:lineRule="auto"/>
                          <w:ind w:left="338" w:right="400" w:hanging="238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Personal</w:t>
                        </w:r>
                        <w:r>
                          <w:rPr>
                            <w:spacing w:val="-2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Verification</w:t>
                        </w:r>
                        <w:r>
                          <w:rPr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Information:</w:t>
                        </w:r>
                        <w:r>
                          <w:rPr>
                            <w:spacing w:val="-2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Name,</w:t>
                        </w:r>
                        <w:r>
                          <w:rPr>
                            <w:spacing w:val="-2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birthdate,</w:t>
                        </w:r>
                        <w:r>
                          <w:rPr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nationality,</w:t>
                        </w:r>
                        <w:r>
                          <w:rPr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gender,</w:t>
                        </w:r>
                        <w:r>
                          <w:rPr>
                            <w:spacing w:val="-2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alien</w:t>
                        </w:r>
                        <w:r>
                          <w:rPr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registration</w:t>
                        </w:r>
                        <w:r>
                          <w:rPr>
                            <w:spacing w:val="-2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number,</w:t>
                        </w:r>
                        <w:r>
                          <w:rPr>
                            <w:spacing w:val="-2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passport </w:t>
                        </w:r>
                        <w:r>
                          <w:rPr>
                            <w:sz w:val="18"/>
                          </w:rPr>
                          <w:t>number,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address,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phone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number,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email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address,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photo,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type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Visa,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expiry</w:t>
                        </w:r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date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visa</w:t>
                        </w:r>
                      </w:p>
                      <w:p>
                        <w:pPr>
                          <w:pStyle w:val="8"/>
                          <w:numPr>
                            <w:numId w:val="0"/>
                          </w:numPr>
                          <w:tabs>
                            <w:tab w:val="left" w:pos="310"/>
                          </w:tabs>
                          <w:spacing w:before="0" w:after="0" w:line="273" w:lineRule="auto"/>
                          <w:ind w:left="100" w:leftChars="0" w:right="400" w:rightChars="0"/>
                          <w:jc w:val="left"/>
                          <w:rPr>
                            <w:rFonts w:hint="eastAsia" w:eastAsia="宋体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个人验证信息：姓名，出生日期，国籍，性别，外国人登记号码，护照号码，地址，电话号码，电子邮件地址，照片，签证种类，签证到期日</w:t>
                        </w: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。</w:t>
                        </w:r>
                      </w:p>
                      <w:p>
                        <w:pPr>
                          <w:pStyle w:val="8"/>
                          <w:numPr>
                            <w:ilvl w:val="0"/>
                            <w:numId w:val="3"/>
                          </w:numPr>
                          <w:tabs>
                            <w:tab w:val="left" w:pos="310"/>
                          </w:tabs>
                          <w:spacing w:before="0" w:after="0" w:line="271" w:lineRule="auto"/>
                          <w:ind w:left="347" w:right="585" w:hanging="247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Educational</w:t>
                        </w:r>
                        <w:r>
                          <w:rPr>
                            <w:spacing w:val="-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Background:</w:t>
                        </w:r>
                        <w:r>
                          <w:rPr>
                            <w:spacing w:val="-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Academic</w:t>
                        </w:r>
                        <w:r>
                          <w:rPr>
                            <w:spacing w:val="-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records</w:t>
                        </w:r>
                        <w:r>
                          <w:rPr>
                            <w:spacing w:val="-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of</w:t>
                        </w:r>
                        <w:r>
                          <w:rPr>
                            <w:spacing w:val="-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high</w:t>
                        </w:r>
                        <w:r>
                          <w:rPr>
                            <w:spacing w:val="-6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school,</w:t>
                        </w:r>
                        <w:r>
                          <w:rPr>
                            <w:spacing w:val="-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undergraduate</w:t>
                        </w:r>
                        <w:r>
                          <w:rPr>
                            <w:spacing w:val="-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and</w:t>
                        </w:r>
                        <w:r>
                          <w:rPr>
                            <w:spacing w:val="-8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graduate</w:t>
                        </w:r>
                        <w:r>
                          <w:rPr>
                            <w:spacing w:val="-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school</w:t>
                        </w:r>
                        <w:r>
                          <w:rPr>
                            <w:spacing w:val="-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or</w:t>
                        </w:r>
                        <w:r>
                          <w:rPr>
                            <w:spacing w:val="-7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its </w:t>
                        </w:r>
                        <w:r>
                          <w:rPr>
                            <w:sz w:val="18"/>
                          </w:rPr>
                          <w:t>equivalents, period of study,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major</w:t>
                        </w:r>
                      </w:p>
                      <w:p>
                        <w:pPr>
                          <w:pStyle w:val="8"/>
                          <w:numPr>
                            <w:numId w:val="0"/>
                          </w:numPr>
                          <w:tabs>
                            <w:tab w:val="left" w:pos="310"/>
                          </w:tabs>
                          <w:spacing w:before="0" w:after="0" w:line="271" w:lineRule="auto"/>
                          <w:ind w:left="100" w:leftChars="0" w:right="585" w:rightChars="0"/>
                          <w:jc w:val="left"/>
                          <w:rPr>
                            <w:rFonts w:hint="eastAsia" w:eastAsia="宋体"/>
                            <w:sz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教育背景：高中，本科和研究生院或其同等学历，学习期限，专业学历</w:t>
                        </w: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。</w:t>
                        </w:r>
                      </w:p>
                      <w:p>
                        <w:pPr>
                          <w:pStyle w:val="8"/>
                          <w:numPr>
                            <w:ilvl w:val="0"/>
                            <w:numId w:val="3"/>
                          </w:numPr>
                          <w:tabs>
                            <w:tab w:val="left" w:pos="311"/>
                          </w:tabs>
                          <w:spacing w:before="1" w:after="0" w:line="240" w:lineRule="auto"/>
                          <w:ind w:left="310" w:right="0" w:hanging="21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Work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Experiences: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Name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company,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department,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duty,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working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period,</w:t>
                        </w:r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phone</w:t>
                        </w:r>
                        <w:r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number</w:t>
                        </w:r>
                      </w:p>
                      <w:p>
                        <w:pPr>
                          <w:pStyle w:val="8"/>
                          <w:numPr>
                            <w:numId w:val="0"/>
                          </w:numPr>
                          <w:tabs>
                            <w:tab w:val="left" w:pos="311"/>
                          </w:tabs>
                          <w:spacing w:before="1" w:after="0" w:line="240" w:lineRule="auto"/>
                          <w:ind w:left="100" w:leftChars="0" w:right="0" w:rightChars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工作经验：公司名称，部门，职责，工作时间，电话号码</w:t>
                        </w:r>
                      </w:p>
                      <w:p>
                        <w:pPr>
                          <w:pStyle w:val="8"/>
                          <w:numPr>
                            <w:ilvl w:val="0"/>
                            <w:numId w:val="3"/>
                          </w:numPr>
                          <w:tabs>
                            <w:tab w:val="left" w:pos="310"/>
                          </w:tabs>
                          <w:spacing w:before="32" w:after="0" w:line="273" w:lineRule="auto"/>
                          <w:ind w:left="313" w:right="146" w:hanging="213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Miscellaneous:</w:t>
                        </w:r>
                        <w:r>
                          <w:rPr>
                            <w:spacing w:val="-13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Any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written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statements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found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in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the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KLI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application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form,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Personal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Statement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and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Purpose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of Study, Finance-related(Sponsor) documents, Copy of bank account, Academic Status, the Year and Term </w:t>
                        </w:r>
                        <w:r>
                          <w:rPr>
                            <w:sz w:val="18"/>
                          </w:rPr>
                          <w:t>of Entry at KLI, Attendance and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Grades.</w:t>
                        </w:r>
                      </w:p>
                      <w:p>
                        <w:pPr>
                          <w:pStyle w:val="8"/>
                          <w:numPr>
                            <w:numId w:val="0"/>
                          </w:numPr>
                          <w:tabs>
                            <w:tab w:val="left" w:pos="310"/>
                          </w:tabs>
                          <w:spacing w:before="32" w:after="0" w:line="273" w:lineRule="auto"/>
                          <w:ind w:left="100" w:leftChars="0" w:right="146" w:rightChars="0"/>
                          <w:jc w:val="left"/>
                          <w:rPr>
                            <w:sz w:val="18"/>
                          </w:rPr>
                        </w:pPr>
                        <w:r>
                          <w:rPr>
                            <w:rFonts w:hint="eastAsia" w:eastAsia="宋体"/>
                            <w:sz w:val="18"/>
                            <w:lang w:eastAsia="zh-CN"/>
                          </w:rPr>
                          <w:t>其他</w:t>
                        </w:r>
                        <w:r>
                          <w:rPr>
                            <w:rFonts w:hint="eastAsia"/>
                            <w:sz w:val="18"/>
                          </w:rPr>
                          <w:t>：KLI申请表，个人陈述和研究目的，财务相关（保荐人）文件，银行账户复印件，学术状况，KLI进入年和期限，考勤和年级中的任何书面陈述。</w:t>
                        </w:r>
                      </w:p>
                    </w:tc>
                  </w:tr>
                  <w:tr>
                    <w:tblPrEx>
                      <w:tblBorders>
                        <w:top w:val="single" w:color="0A0000" w:sz="4" w:space="0"/>
                        <w:left w:val="single" w:color="0A0000" w:sz="4" w:space="0"/>
                        <w:bottom w:val="single" w:color="0A0000" w:sz="4" w:space="0"/>
                        <w:right w:val="single" w:color="0A0000" w:sz="4" w:space="0"/>
                        <w:insideH w:val="single" w:color="0A0000" w:sz="4" w:space="0"/>
                        <w:insideV w:val="single" w:color="0A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09" w:hRule="atLeast"/>
                    </w:trPr>
                    <w:tc>
                      <w:tcPr>
                        <w:tcW w:w="2104" w:type="dxa"/>
                      </w:tcPr>
                      <w:p>
                        <w:pPr>
                          <w:pStyle w:val="8"/>
                          <w:rPr>
                            <w:sz w:val="25"/>
                          </w:rPr>
                        </w:pPr>
                      </w:p>
                      <w:p>
                        <w:pPr>
                          <w:pStyle w:val="8"/>
                          <w:ind w:left="296" w:right="290"/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Retention Period</w:t>
                        </w:r>
                      </w:p>
                    </w:tc>
                    <w:tc>
                      <w:tcPr>
                        <w:tcW w:w="9023" w:type="dxa"/>
                      </w:tcPr>
                      <w:p>
                        <w:pPr>
                          <w:pStyle w:val="8"/>
                          <w:spacing w:before="1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8"/>
                          <w:spacing w:line="273" w:lineRule="auto"/>
                          <w:ind w:left="100" w:right="148"/>
                          <w:rPr>
                            <w:sz w:val="18"/>
                          </w:rPr>
                        </w:pPr>
                        <w:r>
                          <w:rPr>
                            <w:w w:val="95"/>
                            <w:sz w:val="18"/>
                          </w:rPr>
                          <w:t>All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personal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information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collected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is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to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be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preserved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semi-permanently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within</w:t>
                        </w:r>
                        <w:r>
                          <w:rPr>
                            <w:spacing w:val="-12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the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need</w:t>
                        </w:r>
                        <w:r>
                          <w:rPr>
                            <w:spacing w:val="-10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of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>verification</w:t>
                        </w:r>
                        <w:r>
                          <w:rPr>
                            <w:spacing w:val="-11"/>
                            <w:w w:val="95"/>
                            <w:sz w:val="18"/>
                          </w:rPr>
                          <w:t xml:space="preserve"> </w:t>
                        </w:r>
                        <w:r>
                          <w:rPr>
                            <w:w w:val="95"/>
                            <w:sz w:val="18"/>
                          </w:rPr>
                          <w:t xml:space="preserve">during </w:t>
                        </w:r>
                        <w:r>
                          <w:rPr>
                            <w:sz w:val="18"/>
                          </w:rPr>
                          <w:t>the admission screening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process.</w:t>
                        </w:r>
                      </w:p>
                    </w:tc>
                  </w:tr>
                  <w:tr>
                    <w:tblPrEx>
                      <w:tblBorders>
                        <w:top w:val="single" w:color="0A0000" w:sz="4" w:space="0"/>
                        <w:left w:val="single" w:color="0A0000" w:sz="4" w:space="0"/>
                        <w:bottom w:val="single" w:color="0A0000" w:sz="4" w:space="0"/>
                        <w:right w:val="single" w:color="0A0000" w:sz="4" w:space="0"/>
                        <w:insideH w:val="single" w:color="0A0000" w:sz="4" w:space="0"/>
                        <w:insideV w:val="single" w:color="0A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963" w:hRule="atLeast"/>
                    </w:trPr>
                    <w:tc>
                      <w:tcPr>
                        <w:tcW w:w="2104" w:type="dxa"/>
                      </w:tcPr>
                      <w:p>
                        <w:pPr>
                          <w:pStyle w:val="8"/>
                          <w:spacing w:before="12"/>
                          <w:rPr>
                            <w:sz w:val="16"/>
                          </w:rPr>
                        </w:pPr>
                      </w:p>
                      <w:p>
                        <w:pPr>
                          <w:pStyle w:val="8"/>
                          <w:spacing w:line="271" w:lineRule="auto"/>
                          <w:ind w:left="445" w:hanging="262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Right to Refuse and Disadvantage</w:t>
                        </w:r>
                      </w:p>
                    </w:tc>
                    <w:tc>
                      <w:tcPr>
                        <w:tcW w:w="9023" w:type="dxa"/>
                      </w:tcPr>
                      <w:p>
                        <w:pPr>
                          <w:pStyle w:val="8"/>
                          <w:spacing w:before="2"/>
                          <w:rPr>
                            <w:sz w:val="17"/>
                          </w:rPr>
                        </w:pPr>
                      </w:p>
                      <w:p>
                        <w:pPr>
                          <w:pStyle w:val="8"/>
                          <w:spacing w:line="273" w:lineRule="auto"/>
                          <w:ind w:left="100" w:right="111" w:hanging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You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have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right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refuse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this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agreement.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When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you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refuse</w:t>
                        </w:r>
                        <w:r>
                          <w:rPr>
                            <w:spacing w:val="-3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consent,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you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will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not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be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admitted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</w:t>
                        </w:r>
                        <w:r>
                          <w:rPr>
                            <w:spacing w:val="-29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our</w:t>
                        </w:r>
                        <w:r>
                          <w:rPr>
                            <w:spacing w:val="-30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language program.</w:t>
                        </w:r>
                      </w:p>
                    </w:tc>
                  </w:tr>
                  <w:tr>
                    <w:tblPrEx>
                      <w:tblBorders>
                        <w:top w:val="single" w:color="0A0000" w:sz="4" w:space="0"/>
                        <w:left w:val="single" w:color="0A0000" w:sz="4" w:space="0"/>
                        <w:bottom w:val="single" w:color="0A0000" w:sz="4" w:space="0"/>
                        <w:right w:val="single" w:color="0A0000" w:sz="4" w:space="0"/>
                        <w:insideH w:val="single" w:color="0A0000" w:sz="4" w:space="0"/>
                        <w:insideV w:val="single" w:color="0A0000" w:sz="4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357" w:hRule="atLeast"/>
                    </w:trPr>
                    <w:tc>
                      <w:tcPr>
                        <w:tcW w:w="2104" w:type="dxa"/>
                        <w:tcBorders>
                          <w:bottom w:val="single" w:color="000000" w:sz="4" w:space="0"/>
                        </w:tcBorders>
                      </w:tcPr>
                      <w:p>
                        <w:pPr>
                          <w:pStyle w:val="8"/>
                          <w:rPr>
                            <w:sz w:val="18"/>
                          </w:rPr>
                        </w:pPr>
                      </w:p>
                      <w:p>
                        <w:pPr>
                          <w:pStyle w:val="8"/>
                          <w:spacing w:before="5"/>
                          <w:rPr>
                            <w:sz w:val="14"/>
                          </w:rPr>
                        </w:pPr>
                      </w:p>
                      <w:p>
                        <w:pPr>
                          <w:pStyle w:val="8"/>
                          <w:spacing w:line="271" w:lineRule="auto"/>
                          <w:ind w:left="644" w:right="501" w:hanging="131"/>
                          <w:rPr>
                            <w:sz w:val="18"/>
                          </w:rPr>
                        </w:pPr>
                        <w:r>
                          <w:rPr>
                            <w:w w:val="105"/>
                            <w:sz w:val="18"/>
                          </w:rPr>
                          <w:t>Sharing and Provision</w:t>
                        </w:r>
                      </w:p>
                    </w:tc>
                    <w:tc>
                      <w:tcPr>
                        <w:tcW w:w="9023" w:type="dxa"/>
                        <w:tcBorders>
                          <w:bottom w:val="single" w:color="000000" w:sz="4" w:space="0"/>
                        </w:tcBorders>
                      </w:tcPr>
                      <w:p>
                        <w:pPr>
                          <w:pStyle w:val="8"/>
                          <w:spacing w:before="24" w:line="273" w:lineRule="auto"/>
                          <w:ind w:left="100" w:right="4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KLI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shall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not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provide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or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disclose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personal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information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third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party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without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the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consent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Members.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However, upon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need</w:t>
                        </w:r>
                        <w:r>
                          <w:rPr>
                            <w:spacing w:val="-3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national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institutes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pursuant</w:t>
                        </w:r>
                        <w:r>
                          <w:rPr>
                            <w:spacing w:val="-3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regulations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laws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including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the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Telecommunications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Basic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Act for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the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purpose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criminal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investigation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or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upon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request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Information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Communication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Ethics</w:t>
                        </w:r>
                        <w:r>
                          <w:rPr>
                            <w:spacing w:val="-3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Committee</w:t>
                        </w:r>
                        <w:r>
                          <w:rPr>
                            <w:spacing w:val="-37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or upon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request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from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national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institutes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pursuant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to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procedure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designated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by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relevant</w:t>
                        </w:r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laws,</w:t>
                        </w:r>
                      </w:p>
                      <w:p>
                        <w:pPr>
                          <w:pStyle w:val="8"/>
                          <w:spacing w:line="228" w:lineRule="exact"/>
                          <w:ind w:left="10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Members’information may be provided without the consent of Members.</w:t>
                        </w:r>
                      </w:p>
                    </w:tc>
                  </w:tr>
                </w:tbl>
                <w:p>
                  <w:pPr>
                    <w:pStyle w:val="3"/>
                  </w:pPr>
                </w:p>
              </w:txbxContent>
            </v:textbox>
          </v:shape>
        </w:pict>
      </w:r>
      <w:r>
        <w:rPr>
          <w:sz w:val="18"/>
        </w:rPr>
        <w:t>♦ 개인 정보 수집 및 이용 동의서</w:t>
      </w:r>
      <w:r>
        <w:rPr>
          <w:rFonts w:hint="eastAsia" w:eastAsia="宋体"/>
          <w:sz w:val="18"/>
          <w:lang w:val="en-US" w:eastAsia="zh-CN"/>
        </w:rPr>
        <w:t xml:space="preserve"> </w:t>
      </w:r>
      <w:r>
        <w:rPr>
          <w:rFonts w:hint="eastAsia"/>
          <w:sz w:val="18"/>
        </w:rPr>
        <w:t>个人信息收集和使用协议</w:t>
      </w: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rPr>
          <w:sz w:val="18"/>
        </w:rPr>
      </w:pPr>
    </w:p>
    <w:p>
      <w:pPr>
        <w:pStyle w:val="3"/>
        <w:spacing w:before="3"/>
        <w:rPr>
          <w:sz w:val="20"/>
        </w:rPr>
      </w:pPr>
    </w:p>
    <w:p>
      <w:pPr>
        <w:pStyle w:val="3"/>
        <w:spacing w:line="550" w:lineRule="atLeast"/>
        <w:ind w:left="627" w:right="799" w:firstLine="6816"/>
        <w:rPr>
          <w:rFonts w:hint="eastAsia" w:eastAsia="宋体"/>
          <w:lang w:val="en-US" w:eastAsia="zh-CN"/>
        </w:rPr>
      </w:pPr>
      <w:r>
        <w:pict>
          <v:group id="_x0000_s1063" o:spid="_x0000_s1063" o:spt="203" style="position:absolute;left:0pt;margin-left:359.8pt;margin-top:16.65pt;height:12.7pt;width:13.4pt;mso-position-horizontal-relative:page;z-index:-18432;mso-width-relative:page;mso-height-relative:page;" coordorigin="7196,333" coordsize="268,254">
            <o:lock v:ext="edit"/>
            <v:line id="_x0000_s1064" o:spid="_x0000_s1064" o:spt="20" style="position:absolute;left:7200;top:33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65" o:spid="_x0000_s1065" o:spt="20" style="position:absolute;left:7460;top:33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66" o:spid="_x0000_s1066" o:spt="20" style="position:absolute;left:7196;top:337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67" o:spid="_x0000_s1067" o:spt="20" style="position:absolute;left:7196;top:583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68" o:spid="_x0000_s1068" o:spt="20" style="position:absolute;left:7460;top:33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69" o:spid="_x0000_s1069" o:spt="20" style="position:absolute;left:7200;top:337;height:246;width:0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70" o:spid="_x0000_s1070" o:spt="20" style="position:absolute;left:7196;top:583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  <v:line id="_x0000_s1071" o:spid="_x0000_s1071" o:spt="20" style="position:absolute;left:7196;top:337;height:0;width:268;" stroked="t" coordsize="21600,21600">
              <v:path arrowok="t"/>
              <v:fill focussize="0,0"/>
              <v:stroke weight="0.36pt" color="#000000"/>
              <v:imagedata o:title=""/>
              <o:lock v:ext="edit"/>
            </v:line>
          </v:group>
        </w:pict>
      </w:r>
      <w:r>
        <w:t>I</w:t>
      </w:r>
      <w:r>
        <w:rPr>
          <w:spacing w:val="-35"/>
        </w:rPr>
        <w:t xml:space="preserve"> </w:t>
      </w:r>
      <w:r>
        <w:t>agree</w:t>
      </w:r>
      <w:r>
        <w:rPr>
          <w:spacing w:val="-34"/>
        </w:rPr>
        <w:t xml:space="preserve"> </w:t>
      </w:r>
      <w:r>
        <w:t>to</w:t>
      </w:r>
      <w:r>
        <w:rPr>
          <w:spacing w:val="-35"/>
        </w:rPr>
        <w:t xml:space="preserve"> </w:t>
      </w:r>
      <w:r>
        <w:t>the</w:t>
      </w:r>
      <w:r>
        <w:rPr>
          <w:spacing w:val="-34"/>
        </w:rPr>
        <w:t xml:space="preserve"> </w:t>
      </w:r>
      <w:r>
        <w:t>KLI</w:t>
      </w:r>
      <w:r>
        <w:rPr>
          <w:spacing w:val="-34"/>
        </w:rPr>
        <w:t xml:space="preserve"> </w:t>
      </w:r>
      <w:r>
        <w:t>Personal</w:t>
      </w:r>
      <w:r>
        <w:rPr>
          <w:spacing w:val="-35"/>
        </w:rPr>
        <w:t xml:space="preserve"> </w:t>
      </w:r>
      <w:r>
        <w:t>Information</w:t>
      </w:r>
      <w:r>
        <w:rPr>
          <w:spacing w:val="-34"/>
        </w:rPr>
        <w:t xml:space="preserve"> </w:t>
      </w:r>
      <w:r>
        <w:t xml:space="preserve">Policy </w:t>
      </w:r>
      <w:r>
        <w:rPr>
          <w:rFonts w:hint="eastAsia" w:eastAsia="宋体"/>
          <w:lang w:val="en-US" w:eastAsia="zh-CN"/>
        </w:rPr>
        <w:t xml:space="preserve"> </w:t>
      </w:r>
    </w:p>
    <w:p>
      <w:pPr>
        <w:pStyle w:val="3"/>
        <w:spacing w:line="550" w:lineRule="atLeast"/>
        <w:ind w:right="799"/>
        <w:jc w:val="righ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我同意以上个人信息政策</w:t>
      </w:r>
    </w:p>
    <w:p>
      <w:pPr>
        <w:pStyle w:val="3"/>
        <w:spacing w:line="550" w:lineRule="atLeast"/>
        <w:ind w:right="799" w:firstLine="480" w:firstLineChars="300"/>
      </w:pPr>
    </w:p>
    <w:p>
      <w:pPr>
        <w:pStyle w:val="3"/>
        <w:spacing w:line="550" w:lineRule="atLeast"/>
        <w:ind w:right="799" w:firstLine="480" w:firstLineChars="300"/>
      </w:pPr>
      <w:r>
        <w:t>본인은</w:t>
      </w:r>
      <w:r>
        <w:rPr>
          <w:spacing w:val="-7"/>
        </w:rPr>
        <w:t xml:space="preserve"> </w:t>
      </w:r>
      <w:r>
        <w:t>한국어학당</w:t>
      </w:r>
      <w:r>
        <w:rPr>
          <w:spacing w:val="-6"/>
        </w:rPr>
        <w:t xml:space="preserve"> </w:t>
      </w:r>
      <w:r>
        <w:t>신청의</w:t>
      </w:r>
      <w:r>
        <w:rPr>
          <w:spacing w:val="-7"/>
        </w:rPr>
        <w:t xml:space="preserve"> </w:t>
      </w:r>
      <w:r>
        <w:t>일환으로</w:t>
      </w:r>
      <w:r>
        <w:rPr>
          <w:spacing w:val="-7"/>
        </w:rPr>
        <w:t xml:space="preserve"> </w:t>
      </w:r>
      <w:r>
        <w:t>개인</w:t>
      </w:r>
      <w:r>
        <w:rPr>
          <w:spacing w:val="-6"/>
        </w:rPr>
        <w:t xml:space="preserve"> </w:t>
      </w:r>
      <w:r>
        <w:t>정보</w:t>
      </w:r>
      <w:r>
        <w:rPr>
          <w:spacing w:val="-7"/>
        </w:rPr>
        <w:t xml:space="preserve"> </w:t>
      </w:r>
      <w:r>
        <w:t>제공의</w:t>
      </w:r>
      <w:r>
        <w:rPr>
          <w:spacing w:val="-7"/>
        </w:rPr>
        <w:t xml:space="preserve"> </w:t>
      </w:r>
      <w:r>
        <w:t>필요성을</w:t>
      </w:r>
      <w:r>
        <w:rPr>
          <w:spacing w:val="-6"/>
        </w:rPr>
        <w:t xml:space="preserve"> </w:t>
      </w:r>
      <w:r>
        <w:t>인지하며,</w:t>
      </w:r>
      <w:r>
        <w:rPr>
          <w:spacing w:val="-7"/>
        </w:rPr>
        <w:t xml:space="preserve"> </w:t>
      </w:r>
      <w:r>
        <w:t>한국</w:t>
      </w:r>
      <w:r>
        <w:rPr>
          <w:spacing w:val="-7"/>
        </w:rPr>
        <w:t xml:space="preserve"> </w:t>
      </w:r>
      <w:r>
        <w:t>개인정보법에</w:t>
      </w:r>
      <w:r>
        <w:rPr>
          <w:spacing w:val="-6"/>
        </w:rPr>
        <w:t xml:space="preserve"> </w:t>
      </w:r>
      <w:r>
        <w:t>따라</w:t>
      </w:r>
      <w:r>
        <w:rPr>
          <w:spacing w:val="-7"/>
        </w:rPr>
        <w:t xml:space="preserve"> </w:t>
      </w:r>
      <w:r>
        <w:t>개인</w:t>
      </w:r>
      <w:r>
        <w:rPr>
          <w:spacing w:val="-6"/>
        </w:rPr>
        <w:t xml:space="preserve"> </w:t>
      </w:r>
      <w:r>
        <w:t>정보</w:t>
      </w:r>
      <w:r>
        <w:rPr>
          <w:spacing w:val="-7"/>
        </w:rPr>
        <w:t xml:space="preserve"> </w:t>
      </w:r>
      <w:r>
        <w:t>수집과</w:t>
      </w:r>
      <w:r>
        <w:rPr>
          <w:spacing w:val="-7"/>
        </w:rPr>
        <w:t xml:space="preserve"> </w:t>
      </w:r>
      <w:r>
        <w:t>사용에</w:t>
      </w:r>
      <w:r>
        <w:rPr>
          <w:spacing w:val="-7"/>
        </w:rPr>
        <w:t xml:space="preserve"> </w:t>
      </w:r>
      <w:r>
        <w:t>동의합니다.</w:t>
      </w:r>
    </w:p>
    <w:p>
      <w:pPr>
        <w:pStyle w:val="3"/>
        <w:spacing w:line="550" w:lineRule="atLeast"/>
        <w:ind w:right="799" w:firstLine="480" w:firstLineChars="300"/>
      </w:pPr>
      <w:r>
        <w:rPr>
          <w:rFonts w:hint="eastAsia"/>
        </w:rPr>
        <w:t>我承认需要提供个人信息作为我申请韩国语言学校的一部分，并同意根据韩国个人信息法收集</w:t>
      </w:r>
      <w:bookmarkStart w:id="0" w:name="_GoBack"/>
      <w:bookmarkEnd w:id="0"/>
      <w:r>
        <w:rPr>
          <w:rFonts w:hint="eastAsia"/>
        </w:rPr>
        <w:t>使用个人信息。</w:t>
      </w:r>
    </w:p>
    <w:p>
      <w:pPr>
        <w:pStyle w:val="3"/>
        <w:spacing w:before="4"/>
        <w:rPr>
          <w:sz w:val="14"/>
        </w:rPr>
      </w:pPr>
    </w:p>
    <w:p>
      <w:pPr>
        <w:spacing w:after="0"/>
        <w:rPr>
          <w:sz w:val="14"/>
        </w:rPr>
        <w:sectPr>
          <w:pgSz w:w="11910" w:h="16840"/>
          <w:pgMar w:top="640" w:right="200" w:bottom="720" w:left="300" w:header="368" w:footer="522" w:gutter="0"/>
        </w:sectPr>
      </w:pPr>
    </w:p>
    <w:p>
      <w:pPr>
        <w:pStyle w:val="3"/>
        <w:spacing w:before="71"/>
        <w:ind w:left="675"/>
        <w:rPr>
          <w:rFonts w:hint="eastAsia" w:eastAsia="宋体"/>
          <w:lang w:eastAsia="zh-CN"/>
        </w:rPr>
      </w:pPr>
      <w:r>
        <w:t>날짜</w:t>
      </w:r>
      <w:r>
        <w:rPr>
          <w:rFonts w:hint="eastAsia" w:eastAsia="宋体"/>
          <w:lang w:eastAsia="zh-CN"/>
        </w:rPr>
        <w:t>日期</w:t>
      </w:r>
    </w:p>
    <w:p>
      <w:pPr>
        <w:pStyle w:val="3"/>
        <w:spacing w:before="71"/>
        <w:ind w:left="587" w:right="3948"/>
        <w:jc w:val="center"/>
      </w:pPr>
      <w:r>
        <w:br w:type="column"/>
      </w:r>
      <w:r>
        <w:t>지원자 서명</w:t>
      </w:r>
    </w:p>
    <w:p>
      <w:pPr>
        <w:pStyle w:val="3"/>
        <w:spacing w:before="71"/>
        <w:ind w:left="587" w:right="3948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申请人签字</w:t>
      </w:r>
    </w:p>
    <w:p>
      <w:pPr>
        <w:spacing w:after="0"/>
        <w:jc w:val="center"/>
        <w:sectPr>
          <w:type w:val="continuous"/>
          <w:pgSz w:w="11910" w:h="16840"/>
          <w:pgMar w:top="640" w:right="200" w:bottom="720" w:left="300" w:header="720" w:footer="720" w:gutter="0"/>
          <w:cols w:equalWidth="0" w:num="2">
            <w:col w:w="1020" w:space="4153"/>
            <w:col w:w="6237"/>
          </w:cols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"/>
        <w:rPr>
          <w:sz w:val="14"/>
        </w:rPr>
      </w:pPr>
    </w:p>
    <w:p>
      <w:pPr>
        <w:pStyle w:val="3"/>
        <w:ind w:left="1328"/>
        <w:rPr>
          <w:sz w:val="20"/>
        </w:rPr>
      </w:pPr>
    </w:p>
    <w:sectPr>
      <w:type w:val="continuous"/>
      <w:pgSz w:w="11910" w:h="16840"/>
      <w:pgMar w:top="640" w:right="200" w:bottom="720" w:left="30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Microsoft Sans Serif">
    <w:panose1 w:val="020B0604020202020204"/>
    <w:charset w:val="00"/>
    <w:family w:val="swiss"/>
    <w:pitch w:val="default"/>
    <w:sig w:usb0="E1002AFF" w:usb1="C0000002" w:usb2="00000008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锐字工房云字库隶变GBK"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Calibri">
    <w:panose1 w:val="020F0502020204030204"/>
    <w:charset w:val="86"/>
    <w:family w:val="auto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50" o:spid="_x0000_s2050" o:spt="202" type="#_x0000_t202" style="position:absolute;left:0pt;margin-left:536.4pt;margin-top:804.85pt;height:10.95pt;width:42.05pt;mso-position-horizontal-relative:page;mso-position-vertical-relative:page;z-index:-1843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Arial"/>
                    <w:i/>
                    <w:sz w:val="16"/>
                  </w:rPr>
                </w:pPr>
                <w:r>
                  <w:rPr>
                    <w:rFonts w:ascii="Arial"/>
                    <w:i/>
                    <w:sz w:val="16"/>
                  </w:rPr>
                  <w:t>03/04/2018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pict>
        <v:shape id="_x0000_s2049" o:spid="_x0000_s2049" o:spt="202" type="#_x0000_t202" style="position:absolute;left:0pt;margin-left:407pt;margin-top:18.4pt;height:10.95pt;width:171.5pt;mso-position-horizontal-relative:page;mso-position-vertical-relative:page;z-index:-1843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14"/>
                  <w:ind w:left="20" w:right="0" w:firstLine="0"/>
                  <w:jc w:val="left"/>
                  <w:rPr>
                    <w:rFonts w:ascii="Arial"/>
                    <w:i/>
                    <w:sz w:val="16"/>
                  </w:rPr>
                </w:pPr>
                <w:r>
                  <w:rPr>
                    <w:rFonts w:ascii="Arial"/>
                    <w:i/>
                    <w:sz w:val="16"/>
                  </w:rPr>
                  <w:t xml:space="preserve">Korean Langauge Institute Application Form </w:t>
                </w:r>
                <w:r>
                  <w:fldChar w:fldCharType="begin"/>
                </w:r>
                <w:r>
                  <w:rPr>
                    <w:rFonts w:ascii="Arial"/>
                    <w:i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i/>
                    <w:sz w:val="16"/>
                  </w:rPr>
                  <w:t>/3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0"/>
      <w:numFmt w:val="bullet"/>
      <w:lvlText w:val="♦"/>
      <w:lvlJc w:val="left"/>
      <w:pPr>
        <w:ind w:left="496" w:hanging="269"/>
      </w:pPr>
      <w:rPr>
        <w:rFonts w:hint="default" w:ascii="Gulim" w:hAnsi="Gulim" w:eastAsia="Gulim" w:cs="Gulim"/>
        <w:w w:val="129"/>
        <w:sz w:val="18"/>
        <w:szCs w:val="18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590" w:hanging="269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680" w:hanging="269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771" w:hanging="269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861" w:hanging="269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5952" w:hanging="269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7042" w:hanging="269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8133" w:hanging="269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9223" w:hanging="269"/>
      </w:pPr>
      <w:rPr>
        <w:rFonts w:hint="default"/>
        <w:lang w:val="en-US" w:eastAsia="en-US" w:bidi="en-US"/>
      </w:rPr>
    </w:lvl>
  </w:abstractNum>
  <w:abstractNum w:abstractNumId="1">
    <w:nsid w:val="0053208E"/>
    <w:multiLevelType w:val="multilevel"/>
    <w:tmpl w:val="0053208E"/>
    <w:lvl w:ilvl="0" w:tentative="0">
      <w:start w:val="0"/>
      <w:numFmt w:val="bullet"/>
      <w:lvlText w:val="♦"/>
      <w:lvlJc w:val="left"/>
      <w:pPr>
        <w:ind w:left="423" w:hanging="270"/>
      </w:pPr>
      <w:rPr>
        <w:rFonts w:hint="default" w:ascii="Gulim" w:hAnsi="Gulim" w:eastAsia="Gulim" w:cs="Gulim"/>
        <w:w w:val="129"/>
        <w:sz w:val="18"/>
        <w:szCs w:val="18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518" w:hanging="270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616" w:hanging="270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3715" w:hanging="270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4813" w:hanging="270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5912" w:hanging="270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7010" w:hanging="270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8109" w:hanging="270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9207" w:hanging="270"/>
      </w:pPr>
      <w:rPr>
        <w:rFonts w:hint="default"/>
        <w:lang w:val="en-US" w:eastAsia="en-US" w:bidi="en-US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338" w:hanging="210"/>
        <w:jc w:val="left"/>
      </w:pPr>
      <w:rPr>
        <w:rFonts w:hint="default" w:ascii="Gulim" w:hAnsi="Gulim" w:eastAsia="Gulim" w:cs="Gulim"/>
        <w:spacing w:val="-1"/>
        <w:w w:val="89"/>
        <w:sz w:val="18"/>
        <w:szCs w:val="18"/>
        <w:lang w:val="en-US" w:eastAsia="en-US" w:bidi="en-US"/>
      </w:rPr>
    </w:lvl>
    <w:lvl w:ilvl="1" w:tentative="0">
      <w:start w:val="0"/>
      <w:numFmt w:val="bullet"/>
      <w:lvlText w:val="•"/>
      <w:lvlJc w:val="left"/>
      <w:pPr>
        <w:ind w:left="1207" w:hanging="210"/>
      </w:pPr>
      <w:rPr>
        <w:rFonts w:hint="default"/>
        <w:lang w:val="en-US" w:eastAsia="en-US" w:bidi="en-US"/>
      </w:rPr>
    </w:lvl>
    <w:lvl w:ilvl="2" w:tentative="0">
      <w:start w:val="0"/>
      <w:numFmt w:val="bullet"/>
      <w:lvlText w:val="•"/>
      <w:lvlJc w:val="left"/>
      <w:pPr>
        <w:ind w:left="2074" w:hanging="210"/>
      </w:pPr>
      <w:rPr>
        <w:rFonts w:hint="default"/>
        <w:lang w:val="en-US" w:eastAsia="en-US" w:bidi="en-US"/>
      </w:rPr>
    </w:lvl>
    <w:lvl w:ilvl="3" w:tentative="0">
      <w:start w:val="0"/>
      <w:numFmt w:val="bullet"/>
      <w:lvlText w:val="•"/>
      <w:lvlJc w:val="left"/>
      <w:pPr>
        <w:ind w:left="2941" w:hanging="210"/>
      </w:pPr>
      <w:rPr>
        <w:rFonts w:hint="default"/>
        <w:lang w:val="en-US" w:eastAsia="en-US" w:bidi="en-US"/>
      </w:rPr>
    </w:lvl>
    <w:lvl w:ilvl="4" w:tentative="0">
      <w:start w:val="0"/>
      <w:numFmt w:val="bullet"/>
      <w:lvlText w:val="•"/>
      <w:lvlJc w:val="left"/>
      <w:pPr>
        <w:ind w:left="3809" w:hanging="210"/>
      </w:pPr>
      <w:rPr>
        <w:rFonts w:hint="default"/>
        <w:lang w:val="en-US" w:eastAsia="en-US" w:bidi="en-US"/>
      </w:rPr>
    </w:lvl>
    <w:lvl w:ilvl="5" w:tentative="0">
      <w:start w:val="0"/>
      <w:numFmt w:val="bullet"/>
      <w:lvlText w:val="•"/>
      <w:lvlJc w:val="left"/>
      <w:pPr>
        <w:ind w:left="4676" w:hanging="210"/>
      </w:pPr>
      <w:rPr>
        <w:rFonts w:hint="default"/>
        <w:lang w:val="en-US" w:eastAsia="en-US" w:bidi="en-US"/>
      </w:rPr>
    </w:lvl>
    <w:lvl w:ilvl="6" w:tentative="0">
      <w:start w:val="0"/>
      <w:numFmt w:val="bullet"/>
      <w:lvlText w:val="•"/>
      <w:lvlJc w:val="left"/>
      <w:pPr>
        <w:ind w:left="5543" w:hanging="210"/>
      </w:pPr>
      <w:rPr>
        <w:rFonts w:hint="default"/>
        <w:lang w:val="en-US" w:eastAsia="en-US" w:bidi="en-US"/>
      </w:rPr>
    </w:lvl>
    <w:lvl w:ilvl="7" w:tentative="0">
      <w:start w:val="0"/>
      <w:numFmt w:val="bullet"/>
      <w:lvlText w:val="•"/>
      <w:lvlJc w:val="left"/>
      <w:pPr>
        <w:ind w:left="6411" w:hanging="210"/>
      </w:pPr>
      <w:rPr>
        <w:rFonts w:hint="default"/>
        <w:lang w:val="en-US" w:eastAsia="en-US" w:bidi="en-US"/>
      </w:rPr>
    </w:lvl>
    <w:lvl w:ilvl="8" w:tentative="0">
      <w:start w:val="0"/>
      <w:numFmt w:val="bullet"/>
      <w:lvlText w:val="•"/>
      <w:lvlJc w:val="left"/>
      <w:pPr>
        <w:ind w:left="7278" w:hanging="210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04105353"/>
    <w:rsid w:val="18CC2C8E"/>
    <w:rsid w:val="2EE664DE"/>
    <w:rsid w:val="65011222"/>
    <w:rsid w:val="66AE7F16"/>
    <w:rsid w:val="6CAA0E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Gulim" w:hAnsi="Gulim" w:eastAsia="Gulim" w:cs="Gulim"/>
      <w:sz w:val="22"/>
      <w:szCs w:val="22"/>
      <w:lang w:val="en-US" w:eastAsia="en-US" w:bidi="en-US"/>
    </w:rPr>
  </w:style>
  <w:style w:type="paragraph" w:styleId="2">
    <w:name w:val="heading 1"/>
    <w:basedOn w:val="1"/>
    <w:next w:val="1"/>
    <w:qFormat/>
    <w:uiPriority w:val="1"/>
    <w:pPr>
      <w:spacing w:before="64"/>
      <w:ind w:left="153"/>
      <w:outlineLvl w:val="1"/>
    </w:pPr>
    <w:rPr>
      <w:rFonts w:ascii="Gulim" w:hAnsi="Gulim" w:eastAsia="Gulim" w:cs="Gulim"/>
      <w:sz w:val="18"/>
      <w:szCs w:val="18"/>
      <w:lang w:val="en-US" w:eastAsia="en-US" w:bidi="en-US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Gulim" w:hAnsi="Gulim" w:eastAsia="Gulim" w:cs="Gulim"/>
      <w:sz w:val="16"/>
      <w:szCs w:val="16"/>
      <w:lang w:val="en-US" w:eastAsia="en-US" w:bidi="en-US"/>
    </w:rPr>
  </w:style>
  <w:style w:type="table" w:customStyle="1" w:styleId="6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9"/>
      <w:ind w:left="423" w:hanging="270"/>
    </w:pPr>
    <w:rPr>
      <w:rFonts w:ascii="Gulim" w:hAnsi="Gulim" w:eastAsia="Gulim" w:cs="Gulim"/>
      <w:lang w:val="en-US" w:eastAsia="en-US" w:bidi="en-US"/>
    </w:rPr>
  </w:style>
  <w:style w:type="paragraph" w:customStyle="1" w:styleId="8">
    <w:name w:val="Table Paragraph"/>
    <w:basedOn w:val="1"/>
    <w:qFormat/>
    <w:uiPriority w:val="1"/>
    <w:rPr>
      <w:rFonts w:ascii="Gulim" w:hAnsi="Gulim" w:eastAsia="Gulim" w:cs="Gulim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2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3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46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54"/>
    <customShpInfo spid="_x0000_s1062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ScaleCrop>false</ScaleCrop>
  <LinksUpToDate>false</LinksUpToDate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2018-06-21T06:06:00Z</dcterms:created>
  <dc:creator>TonyWork10</dc:creator>
  <cp:lastModifiedBy>wMarlene </cp:lastModifiedBy>
  <dcterms:modified xsi:type="dcterms:W3CDTF">2018-06-21T07:15:05Z</dcterms:modified>
  <dc:title>application_Most_countries(2018).hwp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2018-06-21T00:00:00Z</vt:filetime>
  </property>
  <property fmtid="{D5CDD505-2E9C-101B-9397-08002B2CF9AE}" pid="5" name="KSOProductBuildVer">
    <vt:lpwstr>2052-10.1.0.7400</vt:lpwstr>
  </property>
</Properties>
</file>